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rFonts w:ascii="黑体" w:hAnsi="黑体" w:eastAsia="黑体"/>
          <w:b/>
          <w:color w:val="1F4E79"/>
          <w:sz w:val="40"/>
        </w:rPr>
        <w:t>把爱送出去——爱心手作礼物</w:t>
      </w:r>
    </w:p>
    <w:p>
      <w:pPr>
        <w:jc w:val="center"/>
      </w:pPr>
      <w:r>
        <w:rPr>
          <w:rFonts w:ascii="黑体" w:hAnsi="黑体" w:eastAsia="黑体"/>
          <w:b/>
          <w:color w:val="5B9BD5"/>
          <w:sz w:val="24"/>
        </w:rPr>
        <w:t>第4节详细实施方案</w:t>
      </w:r>
    </w:p>
    <w:p>
      <w:pPr>
        <w:jc w:val="center"/>
      </w:pPr>
      <w:r>
        <w:rPr>
          <w:rFonts w:ascii="宋体" w:hAnsi="宋体" w:eastAsia="宋体"/>
          <w:b w:val="0"/>
          <w:color w:val="666666"/>
          <w:sz w:val="19"/>
        </w:rPr>
        <w:t>适用对象：3—12岁儿童｜建议时长：45—60分钟｜形式：绘画、拼贴、手工、表达分享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一、课程定位与核心思路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170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项目</w:t>
            </w:r>
          </w:p>
        </w:tc>
        <w:tc>
          <w:tcPr>
            <w:tcW w:type="dxa" w:w="6803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内容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9"/>
              </w:rPr>
              <w:t>课程名称</w:t>
            </w:r>
          </w:p>
        </w:tc>
        <w:tc>
          <w:tcPr>
            <w:tcW w:type="dxa" w:w="6803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9"/>
              </w:rPr>
              <w:t>把爱送出去——爱心手作礼物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9"/>
              </w:rPr>
              <w:t>核心主题</w:t>
            </w:r>
          </w:p>
        </w:tc>
        <w:tc>
          <w:tcPr>
            <w:tcW w:type="dxa" w:w="6803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9"/>
              </w:rPr>
              <w:t>感恩表达与情感传递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9"/>
              </w:rPr>
              <w:t>主要作品</w:t>
            </w:r>
          </w:p>
        </w:tc>
        <w:tc>
          <w:tcPr>
            <w:tcW w:type="dxa" w:w="6803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9"/>
              </w:rPr>
              <w:t>爱心贺卡、立体花束卡、情感表达卡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9"/>
              </w:rPr>
              <w:t>关键词</w:t>
            </w:r>
          </w:p>
        </w:tc>
        <w:tc>
          <w:tcPr>
            <w:tcW w:type="dxa" w:w="6803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9"/>
              </w:rPr>
              <w:t>感谢、祝福、爱心、送给别人、情感表达</w:t>
            </w:r>
          </w:p>
        </w:tc>
      </w:tr>
    </w:tbl>
    <w:p>
      <w:pPr>
        <w:spacing w:after="0"/>
      </w:pPr>
    </w:p>
    <w:p>
      <w:pPr>
        <w:spacing w:line="300" w:lineRule="auto" w:after="60"/>
        <w:ind w:firstLine="420"/>
      </w:pPr>
      <w:r>
        <w:rPr>
          <w:rFonts w:ascii="宋体" w:hAnsi="宋体" w:eastAsia="宋体"/>
          <w:b w:val="0"/>
          <w:sz w:val="21"/>
        </w:rPr>
        <w:t>本节承接前面“认识自己、认识情绪”，引导孩子把心中的感谢和关心做成一件可以送出去的手作礼物。适合培养感恩意识、语言表达和精细动作能力。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二、课程目标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能说出一个想感谢、祝福或关心的人。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学习制作爱心卡、花束卡或情感表达卡。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尝试用图画、颜色和文字表达感谢。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理解“爱”可以通过行动、语言和礼物传递。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三、课前准备与材料安排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170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类别</w:t>
            </w:r>
          </w:p>
        </w:tc>
        <w:tc>
          <w:tcPr>
            <w:tcW w:type="dxa" w:w="3685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材料/准备物</w:t>
            </w:r>
          </w:p>
        </w:tc>
        <w:tc>
          <w:tcPr>
            <w:tcW w:type="dxa" w:w="3118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使用说明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全班基础材料</w:t>
            </w:r>
          </w:p>
        </w:tc>
        <w:tc>
          <w:tcPr>
            <w:tcW w:type="dxa" w:w="368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彩色卡纸、白卡纸、彩纸、水彩笔、马克笔、胶棒、双面胶、剪刀。</w:t>
            </w:r>
          </w:p>
        </w:tc>
        <w:tc>
          <w:tcPr>
            <w:tcW w:type="dxa" w:w="311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每人至少1张卡纸做主体。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低龄辅助材料</w:t>
            </w:r>
          </w:p>
        </w:tc>
        <w:tc>
          <w:tcPr>
            <w:tcW w:type="dxa" w:w="3685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爱心、花朵、笑脸、蝴蝶结模板；贴纸；预折卡片。</w:t>
            </w:r>
          </w:p>
        </w:tc>
        <w:tc>
          <w:tcPr>
            <w:tcW w:type="dxa" w:w="3118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3—6岁以粘贴装饰为主。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中龄材料</w:t>
            </w:r>
          </w:p>
        </w:tc>
        <w:tc>
          <w:tcPr>
            <w:tcW w:type="dxa" w:w="368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皱纹纸、纸条、圆形纸片、信封模板、小标签纸。</w:t>
            </w:r>
          </w:p>
        </w:tc>
        <w:tc>
          <w:tcPr>
            <w:tcW w:type="dxa" w:w="311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6—9岁制作立体花束或弹出式爱心。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高龄扩展材料</w:t>
            </w:r>
          </w:p>
        </w:tc>
        <w:tc>
          <w:tcPr>
            <w:tcW w:type="dxa" w:w="3685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信纸、内页纸、细勾线笔、封套、丝带。</w:t>
            </w:r>
          </w:p>
        </w:tc>
        <w:tc>
          <w:tcPr>
            <w:tcW w:type="dxa" w:w="3118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9—12岁制作更完整的情感表达卡或小信封套装。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教师准备</w:t>
            </w:r>
          </w:p>
        </w:tc>
        <w:tc>
          <w:tcPr>
            <w:tcW w:type="dxa" w:w="368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爱心贺卡范例、立体花束卡范例、文字表达范例。</w:t>
            </w:r>
          </w:p>
        </w:tc>
        <w:tc>
          <w:tcPr>
            <w:tcW w:type="dxa" w:w="311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文字范例应简短温暖，避免过度煽情。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四、教师课前准备清单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低龄班提前折好卡片主体，并裁好爱心和花朵。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准备“我想对你说”句式卡：谢谢你____、祝你____、我想送你____。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准备一个“可送对象”提示板：家人、老师、朋友、自己、社区工作人员等。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五、课程时间安排</w:t>
      </w:r>
    </w:p>
    <w:p>
      <w:pPr>
        <w:spacing w:line="300" w:lineRule="auto" w:after="60"/>
        <w:ind w:firstLine="420"/>
      </w:pPr>
      <w:r>
        <w:rPr>
          <w:rFonts w:ascii="宋体" w:hAnsi="宋体" w:eastAsia="宋体"/>
          <w:b w:val="0"/>
          <w:sz w:val="21"/>
        </w:rPr>
        <w:t>可根据班级人数和年龄选择45分钟或60分钟版本。低龄孩子建议缩短讲解时间、增加教师巡回帮助；高龄孩子可使用60分钟版本，加入设计说明和分享。</w:t>
      </w:r>
    </w:p>
    <w:p>
      <w:pPr>
        <w:pStyle w:val="Heading2"/>
        <w:spacing w:before="160" w:after="80"/>
      </w:pPr>
      <w:r>
        <w:rPr>
          <w:rFonts w:ascii="黑体" w:hAnsi="黑体" w:eastAsia="黑体"/>
          <w:b/>
          <w:color w:val="1F4E79"/>
          <w:sz w:val="24"/>
        </w:rPr>
        <w:t>45分钟紧凑版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304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环节</w:t>
            </w:r>
          </w:p>
        </w:tc>
        <w:tc>
          <w:tcPr>
            <w:tcW w:type="dxa" w:w="1020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时间</w:t>
            </w:r>
          </w:p>
        </w:tc>
        <w:tc>
          <w:tcPr>
            <w:tcW w:type="dxa" w:w="306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教师任务</w:t>
            </w:r>
          </w:p>
        </w:tc>
        <w:tc>
          <w:tcPr>
            <w:tcW w:type="dxa" w:w="306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学生任务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导入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5分钟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问“你想感谢谁？为什么？”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想一个想送礼物的人。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范例</w:t>
            </w:r>
          </w:p>
        </w:tc>
        <w:tc>
          <w:tcPr>
            <w:tcW w:type="dxa" w:w="1020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5分钟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展示爱心卡、花束卡、表达卡。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选择自己想做的形式。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示范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8分钟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示范折卡、贴爱心、做花束或写祝福。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学习关键步骤。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制作</w:t>
            </w:r>
          </w:p>
        </w:tc>
        <w:tc>
          <w:tcPr>
            <w:tcW w:type="dxa" w:w="1020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24分钟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分龄指导，帮助低龄粘贴，提醒高龄写具体。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完成卡片主体。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分享整理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3分钟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自愿读一句祝福。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收拾材料。</w:t>
            </w:r>
          </w:p>
        </w:tc>
      </w:tr>
    </w:tbl>
    <w:p>
      <w:pPr>
        <w:spacing w:after="0"/>
      </w:pPr>
    </w:p>
    <w:p>
      <w:pPr>
        <w:pStyle w:val="Heading2"/>
        <w:spacing w:before="160" w:after="80"/>
      </w:pPr>
      <w:r>
        <w:rPr>
          <w:rFonts w:ascii="黑体" w:hAnsi="黑体" w:eastAsia="黑体"/>
          <w:b/>
          <w:color w:val="1F4E79"/>
          <w:sz w:val="24"/>
        </w:rPr>
        <w:t>60分钟完整版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304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环节</w:t>
            </w:r>
          </w:p>
        </w:tc>
        <w:tc>
          <w:tcPr>
            <w:tcW w:type="dxa" w:w="1020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时间</w:t>
            </w:r>
          </w:p>
        </w:tc>
        <w:tc>
          <w:tcPr>
            <w:tcW w:type="dxa" w:w="306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教师任务</w:t>
            </w:r>
          </w:p>
        </w:tc>
        <w:tc>
          <w:tcPr>
            <w:tcW w:type="dxa" w:w="306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学生任务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情感导入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8分钟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讲“感谢可以怎样表达”。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分享一个被照顾的经历。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范例观察</w:t>
            </w:r>
          </w:p>
        </w:tc>
        <w:tc>
          <w:tcPr>
            <w:tcW w:type="dxa" w:w="1020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7分钟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比较平面卡、立体卡和信件式卡片。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选择目标作品。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教师示范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8分钟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示范对折、立体爱心、花束粘贴、内页排版。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学习步骤。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创作</w:t>
            </w:r>
          </w:p>
        </w:tc>
        <w:tc>
          <w:tcPr>
            <w:tcW w:type="dxa" w:w="1020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32分钟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按年龄进行卡片、花束、情感信件创作。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完成作品和文字。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分享与保密说明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5分钟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说明可自愿分享，不强迫公开内容。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选择展示封面或读一句话。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六、分年龄段实施方法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247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年龄段</w:t>
            </w:r>
          </w:p>
        </w:tc>
        <w:tc>
          <w:tcPr>
            <w:tcW w:type="dxa" w:w="2835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应该做哪些方面</w:t>
            </w:r>
          </w:p>
        </w:tc>
        <w:tc>
          <w:tcPr>
            <w:tcW w:type="dxa" w:w="2154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完成标准</w:t>
            </w:r>
          </w:p>
        </w:tc>
        <w:tc>
          <w:tcPr>
            <w:tcW w:type="dxa" w:w="2438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教师指导重点</w:t>
            </w:r>
          </w:p>
        </w:tc>
      </w:tr>
      <w:tr>
        <w:tc>
          <w:tcPr>
            <w:tcW w:type="dxa" w:w="1247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3—6岁</w:t>
            </w:r>
          </w:p>
        </w:tc>
        <w:tc>
          <w:tcPr>
            <w:tcW w:type="dxa" w:w="283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主题为“爱心贴贴卡”。使用预折卡片，贴爱心、花朵、笑脸，画简单图案，口头说“我想送给____”。</w:t>
            </w:r>
          </w:p>
        </w:tc>
        <w:tc>
          <w:tcPr>
            <w:tcW w:type="dxa" w:w="2154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至少完成：卡片封面、3个装饰、一个送给的人。</w:t>
            </w:r>
          </w:p>
        </w:tc>
        <w:tc>
          <w:tcPr>
            <w:tcW w:type="dxa" w:w="243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教师可代写祝福语，如“祝你开心”。</w:t>
            </w:r>
          </w:p>
        </w:tc>
      </w:tr>
      <w:tr>
        <w:tc>
          <w:tcPr>
            <w:tcW w:type="dxa" w:w="1247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6—9岁</w:t>
            </w:r>
          </w:p>
        </w:tc>
        <w:tc>
          <w:tcPr>
            <w:tcW w:type="dxa" w:w="2835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主题为“立体花束祝福卡”。学习剪花朵、卷纸条或贴纸花，制作打开后有花束/爱心的卡片，并写一句感谢或祝福。</w:t>
            </w:r>
          </w:p>
        </w:tc>
        <w:tc>
          <w:tcPr>
            <w:tcW w:type="dxa" w:w="2154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至少完成：封面、立体元素、一句祝福、署名。</w:t>
            </w:r>
          </w:p>
        </w:tc>
        <w:tc>
          <w:tcPr>
            <w:tcW w:type="dxa" w:w="2438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鼓励写具体原因，如“谢谢你每天接我”。</w:t>
            </w:r>
          </w:p>
        </w:tc>
      </w:tr>
      <w:tr>
        <w:tc>
          <w:tcPr>
            <w:tcW w:type="dxa" w:w="1247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9—12岁</w:t>
            </w:r>
          </w:p>
        </w:tc>
        <w:tc>
          <w:tcPr>
            <w:tcW w:type="dxa" w:w="283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主题为“情感表达卡”。设计封面、内页和信封，可写给家人、老师、朋友或未来的自己。文字要求真诚具体。</w:t>
            </w:r>
          </w:p>
        </w:tc>
        <w:tc>
          <w:tcPr>
            <w:tcW w:type="dxa" w:w="2154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至少完成：封面设计、完整内页、80字以内表达、装饰边框。</w:t>
            </w:r>
          </w:p>
        </w:tc>
        <w:tc>
          <w:tcPr>
            <w:tcW w:type="dxa" w:w="243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可加入“我记得的一件小事”“我想为你做的一件事”。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七、高年龄段扩展任务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写给未来的自己：制作一封“给未来自己的鼓励信”。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爱心行动券：设计3张可兑现的小券，如帮忙倒水、陪伴聊天、整理书桌。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双层机关卡：制作拉拉卡、翻翻卡或弹出爱心卡。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小组公益祝福墙：每人做一张祝福卡，送给社区工作者、志愿者或托管班老师。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八、导入话术</w:t>
      </w:r>
    </w:p>
    <w:p>
      <w:pPr>
        <w:spacing w:line="300" w:lineRule="auto" w:after="60"/>
        <w:ind w:firstLine="420"/>
      </w:pPr>
      <w:r>
        <w:rPr>
          <w:rFonts w:ascii="宋体" w:hAnsi="宋体" w:eastAsia="宋体"/>
          <w:b w:val="0"/>
          <w:sz w:val="21"/>
        </w:rPr>
        <w:t>教师可参考以下话术开场，也可以根据当天孩子状态进行简化：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fill="FFF2CC"/>
          </w:tcPr>
          <w:p>
            <w:r/>
            <w:r>
              <w:rPr>
                <w:rFonts w:ascii="黑体" w:hAnsi="黑体" w:eastAsia="黑体"/>
                <w:b/>
                <w:color w:val="9C6500"/>
                <w:sz w:val="21"/>
              </w:rPr>
              <w:t>建议导入话术</w:t>
            </w:r>
          </w:p>
          <w:p>
            <w:pPr>
              <w:spacing w:after="20"/>
            </w:pPr>
            <w:r>
              <w:rPr>
                <w:rFonts w:ascii="宋体" w:hAnsi="宋体" w:eastAsia="宋体"/>
                <w:b w:val="0"/>
                <w:sz w:val="19"/>
              </w:rPr>
              <w:t>• 有些感谢平时不好意思说出来，今天我们把它画出来、写下来，做成一张可以送出去的爱心卡。它不一定很贵重，但一定有你的心意。</w:t>
            </w:r>
          </w:p>
        </w:tc>
      </w:tr>
    </w:tbl>
    <w:p/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九、互动提问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你想把礼物送给谁？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那个人做过什么让你感到温暖？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你想对他说一句什么话？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什么颜色最能表达感谢？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除了卡片，你还想用什么行动表达爱？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十、展示与评价方式</w:t>
      </w:r>
    </w:p>
    <w:p>
      <w:pPr>
        <w:spacing w:line="300" w:lineRule="auto" w:after="60"/>
        <w:ind w:firstLine="420"/>
      </w:pPr>
      <w:r>
        <w:rPr>
          <w:rFonts w:ascii="宋体" w:hAnsi="宋体" w:eastAsia="宋体"/>
          <w:b w:val="0"/>
          <w:sz w:val="21"/>
        </w:rPr>
        <w:t>评价时不以“像不像”“好不好看”为唯一标准，而是关注孩子是否参与、是否表达了自己的想法、是否完成了符合年龄段的任务。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170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评价角度</w:t>
            </w:r>
          </w:p>
        </w:tc>
        <w:tc>
          <w:tcPr>
            <w:tcW w:type="dxa" w:w="6803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观察要点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观察点</w:t>
            </w:r>
          </w:p>
        </w:tc>
        <w:tc>
          <w:tcPr>
            <w:tcW w:type="dxa" w:w="6803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是否完成可以送人的作品。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观察点</w:t>
            </w:r>
          </w:p>
        </w:tc>
        <w:tc>
          <w:tcPr>
            <w:tcW w:type="dxa" w:w="6803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是否能表达感谢或祝福对象。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观察点</w:t>
            </w:r>
          </w:p>
        </w:tc>
        <w:tc>
          <w:tcPr>
            <w:tcW w:type="dxa" w:w="6803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是否有个人化内容，而不是只写固定句子。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观察点</w:t>
            </w:r>
          </w:p>
        </w:tc>
        <w:tc>
          <w:tcPr>
            <w:tcW w:type="dxa" w:w="6803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高龄是否能写出具体、真诚、不过度夸张的表达。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十一、教师小贴士与安全提醒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不要强迫孩子公开读卡片内容，情感表达应被尊重。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提醒使用双面胶时不要一次撕太多，避免粘坏作品。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对缺少明确送礼对象的孩子，可建议写给自己或“给需要鼓励的人”。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十二、可直接打印的学生任务卡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2268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项目</w:t>
            </w:r>
          </w:p>
        </w:tc>
        <w:tc>
          <w:tcPr>
            <w:tcW w:type="dxa" w:w="6236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填写内容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8"/>
              </w:rPr>
              <w:t>我想送给</w:t>
            </w:r>
          </w:p>
        </w:tc>
        <w:tc>
          <w:tcPr>
            <w:tcW w:type="dxa" w:w="6236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________________________</w:t>
            </w:r>
          </w:p>
        </w:tc>
      </w:tr>
      <w:tr>
        <w:tc>
          <w:tcPr>
            <w:tcW w:type="dxa" w:w="2268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我想感谢/祝福他/她</w:t>
            </w:r>
          </w:p>
        </w:tc>
        <w:tc>
          <w:tcPr>
            <w:tcW w:type="dxa" w:w="6236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________________________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8"/>
              </w:rPr>
              <w:t>我想说的话</w:t>
            </w:r>
          </w:p>
        </w:tc>
        <w:tc>
          <w:tcPr>
            <w:tcW w:type="dxa" w:w="6236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________________________</w:t>
            </w:r>
          </w:p>
        </w:tc>
      </w:tr>
      <w:tr>
        <w:tc>
          <w:tcPr>
            <w:tcW w:type="dxa" w:w="2268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8"/>
              </w:rPr>
              <w:t>我还能做一件事</w:t>
            </w:r>
          </w:p>
        </w:tc>
        <w:tc>
          <w:tcPr>
            <w:tcW w:type="dxa" w:w="6236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________________________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1020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宋体" w:hAnsi="宋体" w:eastAsia="宋体"/>
        <w:b w:val="0"/>
        <w:color w:val="808080"/>
        <w:sz w:val="17"/>
      </w:rPr>
      <w:t>暑期爱心托管班美术手工课程方案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黑体" w:hAnsi="黑体" w:eastAsia="黑体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黑体" w:hAnsi="黑体" w:eastAsia="黑体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黑体" w:hAnsi="黑体" w:eastAsia="黑体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