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rPr>
          <w:color w:val="1A1A1A"/>
          <w:sz w:val="44"/>
        </w:rPr>
        <w:t>🐱 《黑猫警长——破解森林国王的表情包密码》</w:t>
        <w:br/>
        <w:t>教学工具清单</w:t>
      </w:r>
    </w:p>
    <w:p>
      <w:pPr>
        <w:jc w:val="center"/>
      </w:pPr>
      <w:r>
        <w:rPr>
          <w:color w:val="215CA0"/>
          <w:sz w:val="24"/>
        </w:rPr>
        <w:t>爱心托管班 · 小龄组（3-6岁）· 第三节课 · 符号认知密码启蒙</w:t>
      </w:r>
    </w:p>
    <w:p/>
    <w:p>
      <w:r>
        <w:rPr>
          <w:b/>
          <w:color w:val="CC2222"/>
          <w:sz w:val="24"/>
        </w:rPr>
        <w:t>📌 说明：</w:t>
      </w:r>
      <w:r>
        <w:rPr>
          <w:sz w:val="22"/>
        </w:rPr>
        <w:t>以下所有材料均为日常生活中容易找到的物品，标注★为重点必备项，☆为可选增强项。3-6岁儿童使用的物品务必安全、无毒、大尺寸（避免误吞）。卡片建议A4大小，方便幼儿观看。</w:t>
      </w:r>
    </w:p>
    <w:p/>
    <w:p>
      <w:pPr>
        <w:pStyle w:val="Heading1"/>
      </w:pPr>
      <w:r>
        <w:rPr>
          <w:color w:val="1A1A1A"/>
        </w:rPr>
        <w:t>一、核心教具（必备）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1984"/>
            <w:shd w:fill="1A1A1A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物品</w:t>
            </w:r>
          </w:p>
        </w:tc>
        <w:tc>
          <w:tcPr>
            <w:tcW w:type="dxa" w:w="850"/>
            <w:shd w:fill="1A1A1A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数量</w:t>
            </w:r>
          </w:p>
        </w:tc>
        <w:tc>
          <w:tcPr>
            <w:tcW w:type="dxa" w:w="5669"/>
            <w:shd w:fill="1A1A1A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说明 &amp; 替代方案</w:t>
            </w:r>
          </w:p>
        </w:tc>
      </w:tr>
      <w:tr>
        <w:tc>
          <w:tcPr>
            <w:tcW w:type="dxa" w:w="1984"/>
            <w:shd w:fill="F5F5F5"/>
          </w:tcPr>
          <w:p>
            <w:r>
              <w:rPr>
                <w:sz w:val="20"/>
              </w:rPr>
              <w:t>★ 巨型表情包</w:t>
              <w:br/>
              <w:t>密码对照表</w:t>
            </w:r>
          </w:p>
        </w:tc>
        <w:tc>
          <w:tcPr>
            <w:tcW w:type="dxa" w:w="850"/>
            <w:shd w:fill="F5F5F5"/>
          </w:tcPr>
          <w:p>
            <w:pPr>
              <w:jc w:val="center"/>
            </w:pPr>
            <w:r>
              <w:rPr>
                <w:sz w:val="20"/>
              </w:rPr>
              <w:t>1张</w:t>
            </w:r>
          </w:p>
        </w:tc>
        <w:tc>
          <w:tcPr>
            <w:tcW w:type="dxa" w:w="5669"/>
            <w:shd w:fill="F5F5F5"/>
          </w:tcPr>
          <w:p>
            <w:r>
              <w:rPr>
                <w:sz w:val="20"/>
              </w:rPr>
              <w:t>大海报纸大小，贴在黑板上。内容：</w:t>
              <w:br/>
              <w:t>😊=大  🍎=树  🌧️=水  🐶=狗</w:t>
              <w:br/>
              <w:t>建议A2以上尺寸，图文清晰醒目。</w:t>
              <w:br/>
              <w:t>🔧 获取：海报纸（文具店约2元/张），马克笔手绘</w:t>
            </w:r>
          </w:p>
        </w:tc>
      </w:tr>
      <w:tr>
        <w:tc>
          <w:tcPr>
            <w:tcW w:type="dxa" w:w="1984"/>
          </w:tcPr>
          <w:p>
            <w:r>
              <w:rPr>
                <w:sz w:val="20"/>
              </w:rPr>
              <w:t>★ 密码卡片</w:t>
              <w:br/>
              <w:t>（双面）</w:t>
            </w:r>
          </w:p>
        </w:tc>
        <w:tc>
          <w:tcPr>
            <w:tcW w:type="dxa" w:w="850"/>
          </w:tcPr>
          <w:p>
            <w:pPr>
              <w:jc w:val="center"/>
            </w:pPr>
            <w:r>
              <w:rPr>
                <w:sz w:val="20"/>
              </w:rPr>
              <w:t>4-8张</w:t>
            </w:r>
          </w:p>
        </w:tc>
        <w:tc>
          <w:tcPr>
            <w:tcW w:type="dxa" w:w="5669"/>
          </w:tcPr>
          <w:p>
            <w:r>
              <w:rPr>
                <w:sz w:val="20"/>
              </w:rPr>
              <w:t>A4硬卡纸，正面画表情组合（如😊🍎），</w:t>
              <w:br/>
              <w:t>背面写答案（大树）。用于老师演示和抢答。</w:t>
              <w:br/>
              <w:t>🔧 获取：硬卡纸（文具店约5元/包），彩笔手绘</w:t>
            </w:r>
          </w:p>
        </w:tc>
      </w:tr>
      <w:tr>
        <w:tc>
          <w:tcPr>
            <w:tcW w:type="dxa" w:w="1984"/>
            <w:shd w:fill="F5F5F5"/>
          </w:tcPr>
          <w:p>
            <w:r>
              <w:rPr>
                <w:sz w:val="20"/>
              </w:rPr>
              <w:t>★ 神秘信封</w:t>
              <w:br/>
              <w:t>+密码条</w:t>
            </w:r>
          </w:p>
        </w:tc>
        <w:tc>
          <w:tcPr>
            <w:tcW w:type="dxa" w:w="850"/>
            <w:shd w:fill="F5F5F5"/>
          </w:tcPr>
          <w:p>
            <w:pPr>
              <w:jc w:val="center"/>
            </w:pPr>
            <w:r>
              <w:rPr>
                <w:sz w:val="20"/>
              </w:rPr>
              <w:t>3-4个</w:t>
            </w:r>
          </w:p>
        </w:tc>
        <w:tc>
          <w:tcPr>
            <w:tcW w:type="dxa" w:w="5669"/>
            <w:shd w:fill="F5F5F5"/>
          </w:tcPr>
          <w:p>
            <w:r>
              <w:rPr>
                <w:sz w:val="20"/>
              </w:rPr>
              <w:t>每组一个信封，内装一张密码条。</w:t>
              <w:br/>
              <w:t>如：😊🐶 → 大狗。第二轮团队协作使用。</w:t>
              <w:br/>
              <w:t>🔧 获取：普通信封（文具店约0.5元/个）</w:t>
            </w:r>
          </w:p>
        </w:tc>
      </w:tr>
      <w:tr>
        <w:tc>
          <w:tcPr>
            <w:tcW w:type="dxa" w:w="1984"/>
          </w:tcPr>
          <w:p>
            <w:r>
              <w:rPr>
                <w:sz w:val="20"/>
              </w:rPr>
              <w:t>★ 动物贴纸</w:t>
              <w:br/>
              <w:t>（分队用）</w:t>
            </w:r>
          </w:p>
        </w:tc>
        <w:tc>
          <w:tcPr>
            <w:tcW w:type="dxa" w:w="850"/>
          </w:tcPr>
          <w:p>
            <w:pPr>
              <w:jc w:val="center"/>
            </w:pPr>
            <w:r>
              <w:rPr>
                <w:sz w:val="20"/>
              </w:rPr>
              <w:t>全班份</w:t>
            </w:r>
          </w:p>
        </w:tc>
        <w:tc>
          <w:tcPr>
            <w:tcW w:type="dxa" w:w="5669"/>
          </w:tcPr>
          <w:p>
            <w:r>
              <w:rPr>
                <w:sz w:val="20"/>
              </w:rPr>
              <w:t>老虎🐯、小兔🐰、熊猫🐼贴纸，每人一枚贴胸前。</w:t>
              <w:br/>
              <w:t>🔧 获取：文具店卡通贴纸（约3-5元/包，选有动物的）</w:t>
            </w:r>
          </w:p>
        </w:tc>
      </w:tr>
      <w:tr>
        <w:tc>
          <w:tcPr>
            <w:tcW w:type="dxa" w:w="1984"/>
            <w:shd w:fill="F5F5F5"/>
          </w:tcPr>
          <w:p>
            <w:r>
              <w:rPr>
                <w:sz w:val="20"/>
              </w:rPr>
              <w:t>★ 黑猫警长小勋章</w:t>
              <w:br/>
              <w:t>（贴纸）</w:t>
            </w:r>
          </w:p>
        </w:tc>
        <w:tc>
          <w:tcPr>
            <w:tcW w:type="dxa" w:w="850"/>
            <w:shd w:fill="F5F5F5"/>
          </w:tcPr>
          <w:p>
            <w:pPr>
              <w:jc w:val="center"/>
            </w:pPr>
            <w:r>
              <w:rPr>
                <w:sz w:val="20"/>
              </w:rPr>
              <w:t>全班份</w:t>
            </w:r>
          </w:p>
        </w:tc>
        <w:tc>
          <w:tcPr>
            <w:tcW w:type="dxa" w:w="5669"/>
            <w:shd w:fill="F5F5F5"/>
          </w:tcPr>
          <w:p>
            <w:r>
              <w:rPr>
                <w:sz w:val="20"/>
              </w:rPr>
              <w:t>颁奖环节每人一枚。可用黑猫图案贴纸，</w:t>
              <w:br/>
              <w:t>或买圆形贴纸自己画猫耳朵。</w:t>
              <w:br/>
              <w:t>🔧 获取：文具店/网购（搜索黑猫贴纸约5-10元）</w:t>
            </w:r>
          </w:p>
        </w:tc>
      </w:tr>
      <w:tr>
        <w:tc>
          <w:tcPr>
            <w:tcW w:type="dxa" w:w="1984"/>
          </w:tcPr>
          <w:p>
            <w:r>
              <w:rPr>
                <w:sz w:val="20"/>
              </w:rPr>
              <w:t>★ 黑猫警长帽子</w:t>
              <w:br/>
              <w:t>/猫咪耳朵头饰</w:t>
            </w:r>
          </w:p>
        </w:tc>
        <w:tc>
          <w:tcPr>
            <w:tcW w:type="dxa" w:w="850"/>
          </w:tcPr>
          <w:p>
            <w:pPr>
              <w:jc w:val="center"/>
            </w:pPr>
            <w:r>
              <w:rPr>
                <w:sz w:val="20"/>
              </w:rPr>
              <w:t>1个</w:t>
            </w:r>
          </w:p>
        </w:tc>
        <w:tc>
          <w:tcPr>
            <w:tcW w:type="dxa" w:w="5669"/>
          </w:tcPr>
          <w:p>
            <w:r>
              <w:rPr>
                <w:sz w:val="20"/>
              </w:rPr>
              <w:t>老师导入环节佩戴，变身黑猫警长。</w:t>
              <w:br/>
              <w:t>替代：黑色卡纸剪猫耳朵+发箍。</w:t>
              <w:br/>
              <w:t>🔧 获取：网购（约10-20元）或用卡纸自制</w:t>
            </w:r>
          </w:p>
        </w:tc>
      </w:tr>
      <w:tr>
        <w:tc>
          <w:tcPr>
            <w:tcW w:type="dxa" w:w="1984"/>
            <w:shd w:fill="F5F5F5"/>
          </w:tcPr>
          <w:p>
            <w:r>
              <w:rPr>
                <w:sz w:val="20"/>
              </w:rPr>
              <w:t>★ 星星积分</w:t>
              <w:br/>
              <w:t>（贴纸或画笔）</w:t>
            </w:r>
          </w:p>
        </w:tc>
        <w:tc>
          <w:tcPr>
            <w:tcW w:type="dxa" w:w="850"/>
            <w:shd w:fill="F5F5F5"/>
          </w:tcPr>
          <w:p>
            <w:pPr>
              <w:jc w:val="center"/>
            </w:pPr>
            <w:r>
              <w:rPr>
                <w:sz w:val="20"/>
              </w:rPr>
              <w:t>若干</w:t>
            </w:r>
          </w:p>
        </w:tc>
        <w:tc>
          <w:tcPr>
            <w:tcW w:type="dxa" w:w="5669"/>
            <w:shd w:fill="F5F5F5"/>
          </w:tcPr>
          <w:p>
            <w:r>
              <w:rPr>
                <w:sz w:val="20"/>
              </w:rPr>
              <w:t>黑板积分用。星星贴纸或金色马克笔画星星。</w:t>
              <w:br/>
              <w:t>🔧 获取：文具店星星贴纸（约2-3元/包）</w:t>
            </w:r>
          </w:p>
        </w:tc>
      </w:tr>
    </w:tbl>
    <w:p/>
    <w:p>
      <w:pPr>
        <w:pStyle w:val="Heading1"/>
      </w:pPr>
      <w:r>
        <w:rPr>
          <w:color w:val="1A1A1A"/>
        </w:rPr>
        <w:t>二、情景道具（增强体验，推荐准备）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1984"/>
            <w:shd w:fill="215CA0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物品</w:t>
            </w:r>
          </w:p>
        </w:tc>
        <w:tc>
          <w:tcPr>
            <w:tcW w:type="dxa" w:w="850"/>
            <w:shd w:fill="215CA0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数量</w:t>
            </w:r>
          </w:p>
        </w:tc>
        <w:tc>
          <w:tcPr>
            <w:tcW w:type="dxa" w:w="5669"/>
            <w:shd w:fill="215CA0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说明</w:t>
            </w:r>
          </w:p>
        </w:tc>
      </w:tr>
      <w:tr>
        <w:tc>
          <w:tcPr>
            <w:tcW w:type="dxa" w:w="1984"/>
            <w:shd w:fill="F5F5F5"/>
          </w:tcPr>
          <w:p>
            <w:r>
              <w:rPr>
                <w:sz w:val="20"/>
              </w:rPr>
              <w:t>☆ BGM音乐</w:t>
              <w:br/>
              <w:t>《黑猫警长》主题曲</w:t>
            </w:r>
          </w:p>
        </w:tc>
        <w:tc>
          <w:tcPr>
            <w:tcW w:type="dxa" w:w="850"/>
            <w:shd w:fill="F5F5F5"/>
          </w:tcPr>
          <w:p>
            <w:pPr>
              <w:jc w:val="center"/>
            </w:pPr>
            <w:r>
              <w:rPr>
                <w:sz w:val="20"/>
              </w:rPr>
              <w:t>手机/音箱播放</w:t>
            </w:r>
          </w:p>
        </w:tc>
        <w:tc>
          <w:tcPr>
            <w:tcW w:type="dxa" w:w="5669"/>
            <w:shd w:fill="F5F5F5"/>
          </w:tcPr>
          <w:p>
            <w:r>
              <w:rPr>
                <w:sz w:val="20"/>
              </w:rPr>
              <w:t>导入环节播放，瞬间抓住小朋友注意力。</w:t>
              <w:br/>
              <w:t>也可用森林鸟鸣等自然音效。</w:t>
              <w:br/>
              <w:t>🔧 获取：网易云/QQ音乐搜索黑猫警长</w:t>
            </w:r>
          </w:p>
        </w:tc>
      </w:tr>
      <w:tr>
        <w:tc>
          <w:tcPr>
            <w:tcW w:type="dxa" w:w="1984"/>
          </w:tcPr>
          <w:p>
            <w:r>
              <w:rPr>
                <w:sz w:val="20"/>
              </w:rPr>
              <w:t>☆ 森林背景图</w:t>
              <w:br/>
              <w:t>或黑板装饰</w:t>
            </w:r>
          </w:p>
        </w:tc>
        <w:tc>
          <w:tcPr>
            <w:tcW w:type="dxa" w:w="850"/>
          </w:tcPr>
          <w:p>
            <w:pPr>
              <w:jc w:val="center"/>
            </w:pPr>
            <w:r>
              <w:rPr>
                <w:sz w:val="20"/>
              </w:rPr>
              <w:t>1幅</w:t>
            </w:r>
          </w:p>
        </w:tc>
        <w:tc>
          <w:tcPr>
            <w:tcW w:type="dxa" w:w="5669"/>
          </w:tcPr>
          <w:p>
            <w:r>
              <w:rPr>
                <w:sz w:val="20"/>
              </w:rPr>
              <w:t>黑板上画树木、城堡、小动物等森林元素。</w:t>
              <w:br/>
              <w:t>或用打印好的背景图贴在黑板上。</w:t>
              <w:br/>
              <w:t>🔧 获取：彩色粉笔手绘即可</w:t>
            </w:r>
          </w:p>
        </w:tc>
      </w:tr>
      <w:tr>
        <w:tc>
          <w:tcPr>
            <w:tcW w:type="dxa" w:w="1984"/>
            <w:shd w:fill="F5F5F5"/>
          </w:tcPr>
          <w:p>
            <w:r>
              <w:rPr>
                <w:sz w:val="20"/>
              </w:rPr>
              <w:t>☆ 国王皇冠头饰</w:t>
              <w:br/>
              <w:t>（可选）</w:t>
            </w:r>
          </w:p>
        </w:tc>
        <w:tc>
          <w:tcPr>
            <w:tcW w:type="dxa" w:w="850"/>
            <w:shd w:fill="F5F5F5"/>
          </w:tcPr>
          <w:p>
            <w:pPr>
              <w:jc w:val="center"/>
            </w:pPr>
            <w:r>
              <w:rPr>
                <w:sz w:val="20"/>
              </w:rPr>
              <w:t>1个</w:t>
            </w:r>
          </w:p>
        </w:tc>
        <w:tc>
          <w:tcPr>
            <w:tcW w:type="dxa" w:w="5669"/>
            <w:shd w:fill="F5F5F5"/>
          </w:tcPr>
          <w:p>
            <w:r>
              <w:rPr>
                <w:sz w:val="20"/>
              </w:rPr>
              <w:t>森林国王角色需要帮助。老师可额外戴小皇冠。</w:t>
              <w:br/>
              <w:t>🔧 获取：金色卡纸自制（文具店约3元）</w:t>
            </w:r>
          </w:p>
        </w:tc>
      </w:tr>
    </w:tbl>
    <w:p/>
    <w:p>
      <w:pPr>
        <w:pStyle w:val="Heading1"/>
      </w:pPr>
      <w:r>
        <w:rPr>
          <w:color w:val="1A1A1A"/>
        </w:rPr>
        <w:t>三、环境氛围（可选加分项）</w:t>
      </w:r>
    </w:p>
    <w:p>
      <w:r>
        <w:rPr>
          <w:b/>
          <w:color w:val="215CA0"/>
          <w:sz w:val="22"/>
        </w:rPr>
        <w:t>☆ 小奖品（糖果/贴纸/文具）</w:t>
      </w:r>
    </w:p>
    <w:p>
      <w:pPr>
        <w:spacing w:after="80"/>
      </w:pPr>
      <w:r>
        <w:rPr>
          <w:sz w:val="21"/>
        </w:rPr>
        <w:t xml:space="preserve">    放在百宝箱或信封里作为惊喜。</w:t>
        <w:br/>
        <w:t>推荐：卡通橡皮、棒棒糖、迷你贴纸本。</w:t>
        <w:br/>
        <w:t>🔧 获取：文具店/超市（约20-40元）</w:t>
      </w:r>
    </w:p>
    <w:p>
      <w:r>
        <w:rPr>
          <w:b/>
          <w:color w:val="215CA0"/>
          <w:sz w:val="22"/>
        </w:rPr>
        <w:t>☆ 黑板森林场景</w:t>
      </w:r>
    </w:p>
    <w:p>
      <w:pPr>
        <w:spacing w:after="80"/>
      </w:pPr>
      <w:r>
        <w:rPr>
          <w:sz w:val="21"/>
        </w:rPr>
        <w:t xml:space="preserve">    画上太阳、云朵、树木、城堡和小动物。</w:t>
        <w:br/>
        <w:t>营造沉浸式森林王国氛围。</w:t>
        <w:br/>
        <w:t>🔧 获取：教室现有彩色粉笔/马克笔</w:t>
      </w:r>
    </w:p>
    <w:p/>
    <w:p>
      <w:pPr>
        <w:pStyle w:val="Heading1"/>
      </w:pPr>
      <w:r>
        <w:rPr>
          <w:color w:val="1A1A1A"/>
        </w:rPr>
        <w:t>四、密码对照表参考（可直接打印使用）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fill="CC2222"/>
          </w:tcPr>
          <w:p>
            <w:pPr>
              <w:jc w:val="center"/>
            </w:pPr>
            <w:r>
              <w:rPr>
                <w:b/>
                <w:color w:val="FFFFFF"/>
                <w:sz w:val="24"/>
              </w:rPr>
              <w:t>表情符号</w:t>
            </w:r>
          </w:p>
        </w:tc>
        <w:tc>
          <w:tcPr>
            <w:tcW w:type="dxa" w:w="4703"/>
            <w:shd w:fill="CC2222"/>
          </w:tcPr>
          <w:p>
            <w:pPr>
              <w:jc w:val="center"/>
            </w:pPr>
            <w:r>
              <w:rPr>
                <w:b/>
                <w:color w:val="FFFFFF"/>
                <w:sz w:val="24"/>
              </w:rPr>
              <w:t>代表的意思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>
              <w:rPr>
                <w:sz w:val="32"/>
              </w:rPr>
              <w:t>😊</w:t>
            </w:r>
          </w:p>
        </w:tc>
        <w:tc>
          <w:tcPr>
            <w:tcW w:type="dxa" w:w="4703"/>
          </w:tcPr>
          <w:p>
            <w:pPr>
              <w:jc w:val="center"/>
            </w:pPr>
            <w:r>
              <w:rPr>
                <w:sz w:val="32"/>
              </w:rPr>
              <w:t>大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>
              <w:rPr>
                <w:sz w:val="32"/>
              </w:rPr>
              <w:t>🍎</w:t>
            </w:r>
          </w:p>
        </w:tc>
        <w:tc>
          <w:tcPr>
            <w:tcW w:type="dxa" w:w="4703"/>
          </w:tcPr>
          <w:p>
            <w:pPr>
              <w:jc w:val="center"/>
            </w:pPr>
            <w:r>
              <w:rPr>
                <w:sz w:val="32"/>
              </w:rPr>
              <w:t>树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>
              <w:rPr>
                <w:sz w:val="32"/>
              </w:rPr>
              <w:t>🌧️</w:t>
            </w:r>
          </w:p>
        </w:tc>
        <w:tc>
          <w:tcPr>
            <w:tcW w:type="dxa" w:w="4703"/>
          </w:tcPr>
          <w:p>
            <w:pPr>
              <w:jc w:val="center"/>
            </w:pPr>
            <w:r>
              <w:rPr>
                <w:sz w:val="32"/>
              </w:rPr>
              <w:t>水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>
              <w:rPr>
                <w:sz w:val="32"/>
              </w:rPr>
              <w:t>🐶</w:t>
            </w:r>
          </w:p>
        </w:tc>
        <w:tc>
          <w:tcPr>
            <w:tcW w:type="dxa" w:w="4703"/>
          </w:tcPr>
          <w:p>
            <w:pPr>
              <w:jc w:val="center"/>
            </w:pPr>
            <w:r>
              <w:rPr>
                <w:sz w:val="32"/>
              </w:rPr>
              <w:t>狗</w:t>
            </w:r>
          </w:p>
        </w:tc>
      </w:tr>
    </w:tbl>
    <w:p/>
    <w:p>
      <w:r>
        <w:rPr>
          <w:color w:val="F0A020"/>
          <w:sz w:val="22"/>
        </w:rPr>
        <w:t>💡 密码组合示例：😊+🍎=大树 | 🌧️+🍎=水树 | 😊+🐶=大狗 | 🍎+🐶=树狗</w:t>
      </w:r>
    </w:p>
    <w:p/>
    <w:p>
      <w:pPr>
        <w:pStyle w:val="Heading1"/>
      </w:pPr>
      <w:r>
        <w:rPr>
          <w:color w:val="1A1A1A"/>
        </w:rPr>
        <w:t>五、快速采购清单（总预算参考）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fill="F0A020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物品</w:t>
            </w:r>
          </w:p>
        </w:tc>
        <w:tc>
          <w:tcPr>
            <w:tcW w:type="dxa" w:w="2351"/>
            <w:shd w:fill="F0A020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数量</w:t>
            </w:r>
          </w:p>
        </w:tc>
        <w:tc>
          <w:tcPr>
            <w:tcW w:type="dxa" w:w="2351"/>
            <w:shd w:fill="F0A020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预估价格</w:t>
            </w:r>
          </w:p>
        </w:tc>
        <w:tc>
          <w:tcPr>
            <w:tcW w:type="dxa" w:w="2351"/>
            <w:shd w:fill="F0A020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购买渠道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海报纸（密码对照表）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1张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2-3元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文具店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硬卡纸（密码卡片+答案）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1包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5-8元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文具店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信封（神秘信封）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4个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2-4元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文具店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动物贴纸（老虎/小兔/熊猫）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3包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9-15元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文具店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黑猫贴纸（勋章）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1包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5-10元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文具店/网购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黑猫警长帽子/头饰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1个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10-20元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网购/自制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星星贴纸/金色马克笔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1套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2-5元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文具店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彩色马克笔（画卡片+黑板）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1套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10-20元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文具店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小奖品（糖果+文具+贴纸）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全班份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20-40元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文具店/超市</w:t>
            </w:r>
          </w:p>
        </w:tc>
      </w:tr>
      <w:tr>
        <w:tc>
          <w:tcPr>
            <w:tcW w:type="dxa" w:w="2351"/>
          </w:tcPr>
          <w:p>
            <w:r>
              <w:rPr>
                <w:b/>
                <w:color w:val="CC2222"/>
                <w:sz w:val="20"/>
              </w:rPr>
              <w:t>💰 合计（大部分可自制）</w:t>
            </w:r>
          </w:p>
        </w:tc>
        <w:tc>
          <w:tcPr>
            <w:tcW w:type="dxa" w:w="2351"/>
          </w:tcPr>
          <w:p>
            <w:r>
              <w:rPr>
                <w:b/>
                <w:color w:val="CC2222"/>
                <w:sz w:val="20"/>
              </w:rPr>
            </w:r>
          </w:p>
        </w:tc>
        <w:tc>
          <w:tcPr>
            <w:tcW w:type="dxa" w:w="2351"/>
          </w:tcPr>
          <w:p>
            <w:r>
              <w:rPr>
                <w:b/>
                <w:color w:val="CC2222"/>
                <w:sz w:val="20"/>
              </w:rPr>
              <w:t>约50-100元</w:t>
            </w:r>
          </w:p>
        </w:tc>
        <w:tc>
          <w:tcPr>
            <w:tcW w:type="dxa" w:w="2351"/>
          </w:tcPr>
          <w:p>
            <w:r>
              <w:rPr>
                <w:b/>
                <w:color w:val="CC2222"/>
                <w:sz w:val="20"/>
              </w:rPr>
              <w:t>（贴纸+奖品必需，其余可手工替代）</w:t>
            </w:r>
          </w:p>
        </w:tc>
      </w:tr>
    </w:tbl>
    <w:p/>
    <w:p>
      <w:pPr>
        <w:pStyle w:val="Heading1"/>
      </w:pPr>
      <w:r>
        <w:rPr>
          <w:color w:val="CC2222"/>
        </w:rPr>
        <w:t>六、安全注意事项（低龄儿童特别提示）</w:t>
      </w:r>
    </w:p>
    <w:p>
      <w:r>
        <w:rPr>
          <w:color w:val="666666"/>
          <w:sz w:val="22"/>
        </w:rPr>
        <w:t>⚠️ 所有卡片边缘建议用圆角剪刀修剪，避免划伤</w:t>
      </w:r>
    </w:p>
    <w:p>
      <w:r>
        <w:rPr>
          <w:color w:val="666666"/>
          <w:sz w:val="22"/>
        </w:rPr>
        <w:t>⚠️ 贴纸选择无毒、易撕下材质，避免损伤皮肤或衣物</w:t>
      </w:r>
    </w:p>
    <w:p>
      <w:r>
        <w:rPr>
          <w:color w:val="666666"/>
          <w:sz w:val="22"/>
        </w:rPr>
        <w:t>⚠️ 小奖品（糖果等）注意过敏问题，提前询问家长</w:t>
      </w:r>
    </w:p>
    <w:p>
      <w:r>
        <w:rPr>
          <w:color w:val="666666"/>
          <w:sz w:val="22"/>
        </w:rPr>
        <w:t>⚠️ 头饰/帽子选择轻便材质，避免过重压到颈椎</w:t>
      </w:r>
    </w:p>
    <w:p>
      <w:r>
        <w:rPr>
          <w:color w:val="666666"/>
          <w:sz w:val="22"/>
        </w:rPr>
        <w:t>⚠️ 信封不用封口胶，避免幼儿撕不开或误食</w:t>
      </w:r>
    </w:p>
    <w:p/>
    <w:p>
      <w:pPr>
        <w:pStyle w:val="Heading1"/>
      </w:pPr>
      <w:r>
        <w:rPr>
          <w:color w:val="1A1A1A"/>
        </w:rPr>
        <w:t>七、课前检查清单（出发前核对）</w:t>
      </w:r>
    </w:p>
    <w:p>
      <w:r>
        <w:rPr>
          <w:sz w:val="22"/>
        </w:rPr>
        <w:t>□ 巨型密码对照表已画好（😊=大 🍎=树 🌧️=水 🐶=狗）</w:t>
      </w:r>
    </w:p>
    <w:p>
      <w:r>
        <w:rPr>
          <w:sz w:val="22"/>
        </w:rPr>
        <w:t>□ 密码卡片正反面已写好（至少4张不同组合）</w:t>
      </w:r>
    </w:p>
    <w:p>
      <w:r>
        <w:rPr>
          <w:sz w:val="22"/>
        </w:rPr>
        <w:t>□ 神秘信封已装好密码条（每组一个不同的密码）</w:t>
      </w:r>
    </w:p>
    <w:p>
      <w:r>
        <w:rPr>
          <w:sz w:val="22"/>
        </w:rPr>
        <w:t>□ 动物贴纸已分好（老虎/小兔/熊猫各若干，够全班分配）</w:t>
      </w:r>
    </w:p>
    <w:p>
      <w:r>
        <w:rPr>
          <w:sz w:val="22"/>
        </w:rPr>
        <w:t>□ 黑猫警长勋章贴纸数量够全班每人一枚</w:t>
      </w:r>
    </w:p>
    <w:p>
      <w:r>
        <w:rPr>
          <w:sz w:val="22"/>
        </w:rPr>
        <w:t>□ 黑猫警长帽子/猫咪耳朵已准备</w:t>
      </w:r>
    </w:p>
    <w:p>
      <w:r>
        <w:rPr>
          <w:sz w:val="22"/>
        </w:rPr>
        <w:t>□ 星星积分方式已准备（贴纸或画笔）</w:t>
      </w:r>
    </w:p>
    <w:p>
      <w:r>
        <w:rPr>
          <w:sz w:val="22"/>
        </w:rPr>
        <w:t>□ 《黑猫警长》主题曲已离线下载</w:t>
      </w:r>
    </w:p>
    <w:p>
      <w:r>
        <w:rPr>
          <w:sz w:val="22"/>
        </w:rPr>
        <w:t>□ 黑板森林场景已画好或已准备背景图</w:t>
      </w:r>
    </w:p>
    <w:p>
      <w:r>
        <w:rPr>
          <w:sz w:val="22"/>
        </w:rPr>
        <w:t>□ 教案/PPT课件已拷贝到U盘</w:t>
      </w:r>
    </w:p>
    <w:p>
      <w:r>
        <w:rPr>
          <w:sz w:val="22"/>
        </w:rPr>
        <w:t>□ 提前演练卡片翻面和抢答节奏</w:t>
      </w:r>
    </w:p>
    <w:p>
      <w:r>
        <w:rPr>
          <w:sz w:val="22"/>
        </w:rPr>
        <w:t>□ 测试所有密码组合确保答案正确</w:t>
      </w:r>
    </w:p>
    <w:p/>
    <w:p>
      <w:pPr>
        <w:jc w:val="center"/>
      </w:pPr>
      <w:r>
        <w:rPr>
          <w:b/>
          <w:color w:val="CC2222"/>
          <w:sz w:val="22"/>
        </w:rPr>
        <w:t>🐱 祝支教活动顺利！让黑猫警长带领小侦探们爱上密码破译！</w:t>
      </w:r>
    </w:p>
    <w:sectPr w:rsidR="00FC693F" w:rsidRPr="0006063C" w:rsidSect="00034616"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YaHei" w:hAnsi="Microsoft YaHei" w:eastAsia="微软雅黑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