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color w:val="0D1B3E"/>
          <w:sz w:val="44"/>
        </w:rPr>
        <w:t>🔍 《超市极限挑战赛——解锁第三层机关》</w:t>
        <w:br/>
        <w:t>教学工具清单</w:t>
      </w:r>
    </w:p>
    <w:p>
      <w:pPr>
        <w:jc w:val="center"/>
      </w:pPr>
      <w:r>
        <w:rPr>
          <w:color w:val="3F72BF"/>
          <w:sz w:val="24"/>
        </w:rPr>
        <w:t>爱心托管班 · 大龄组进阶版（7-12岁）· 第二节课 · 乘除法竞速</w:t>
      </w:r>
    </w:p>
    <w:p/>
    <w:p>
      <w:r>
        <w:rPr>
          <w:b/>
          <w:color w:val="C62828"/>
          <w:sz w:val="24"/>
        </w:rPr>
        <w:t>📌 说明：</w:t>
      </w:r>
      <w:r>
        <w:rPr>
          <w:sz w:val="22"/>
        </w:rPr>
        <w:t>以下所有材料均为日常生活中容易找到的物品。标注★为重点必备项，☆为可选增强项。7-12岁儿童需考虑操作安全。</w:t>
      </w:r>
    </w:p>
    <w:p/>
    <w:p>
      <w:pPr>
        <w:pStyle w:val="Heading1"/>
      </w:pPr>
      <w:r>
        <w:rPr>
          <w:color w:val="0D1B3E"/>
        </w:rPr>
        <w:t>一、核心教具（必备）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1984"/>
            <w:shd w:fill="0D1B3E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850"/>
            <w:shd w:fill="0D1B3E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数量</w:t>
            </w:r>
          </w:p>
        </w:tc>
        <w:tc>
          <w:tcPr>
            <w:tcW w:type="dxa" w:w="5669"/>
            <w:shd w:fill="0D1B3E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说明 &amp; 替代方案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密码百宝箱</w:t>
              <w:br/>
              <w:t>（密码设为400）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可用带密码锁的文具盒代替。</w:t>
              <w:br/>
              <w:t>密码设为终极题答案400。</w:t>
              <w:br/>
              <w:t>🔧 获取：文具店/网购（密码锁文具盒约15-30元）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倒计时器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手机计时器投屏到电视/投影仪效果最佳。</w:t>
              <w:br/>
              <w:t>接龙环节需要3秒计时功能。</w:t>
              <w:br/>
              <w:t>🔧 获取：手机自带时钟App即可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传花道具</w:t>
              <w:br/>
              <w:t>（毛绒玩具）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代表炸弹/麦克风，用于击鼓传花式口算接龙。</w:t>
              <w:br/>
              <w:t>选软质、不易摔坏的玩具。</w:t>
              <w:br/>
              <w:t>🔧 获取：家里找一个即可（小毛绒玩具/沙包/软球）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小白板+白板笔</w:t>
              <w:br/>
              <w:t>（每组一套）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2-4套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用于团队白板作答（进货运算+终极密码）。</w:t>
              <w:br/>
              <w:t>更简单替代：A4纸+深色粗水彩笔。</w:t>
              <w:br/>
              <w:t>🔧 获取：文具店（白板约5-10元/块，笔约2-5元/支）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★ 数字卡片</w:t>
              <w:br/>
              <w:t>（分队用）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若干张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硬卡纸写上数字：12, 15, 18, 24等。</w:t>
              <w:br/>
              <w:t>用于3的倍数/4的倍数分超市小队。</w:t>
              <w:br/>
              <w:t>🔧 获取：硬卡纸（文具店约5元/包），黑笔手写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★ 小奖品</w:t>
              <w:br/>
              <w:t>（文具/糖果/贴纸）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全班份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铅笔、橡皮、卡通贴纸、棒棒糖等。</w:t>
              <w:br/>
              <w:t>百宝箱内的惊喜，每人都有份。</w:t>
              <w:br/>
              <w:t>🔧 获取：文具店/超市（约30-50元）</w:t>
            </w:r>
          </w:p>
        </w:tc>
      </w:tr>
    </w:tbl>
    <w:p/>
    <w:p>
      <w:pPr>
        <w:pStyle w:val="Heading1"/>
      </w:pPr>
      <w:r>
        <w:rPr>
          <w:color w:val="0D1B3E"/>
        </w:rPr>
        <w:t>二、情景道具（增强体验，推荐准备）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1984"/>
            <w:shd w:fill="1A3C8E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850"/>
            <w:shd w:fill="1A3C8E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数量</w:t>
            </w:r>
          </w:p>
        </w:tc>
        <w:tc>
          <w:tcPr>
            <w:tcW w:type="dxa" w:w="5669"/>
            <w:shd w:fill="1A3C8E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说明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☆ BGM背景音乐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手机/音箱播放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接龙环节：快节奏紧张音乐</w:t>
              <w:br/>
              <w:t>倒计时：悬疑BGM</w:t>
              <w:br/>
              <w:t>颁奖：欢快胜利音乐</w:t>
              <w:br/>
              <w:t>🔧 获取：网易云/QQ音乐搜索竞速BGM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☆ 积分榜海报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1张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大开白纸手绘积分榜：沃尔玛小队 VS 大润发小队。</w:t>
              <w:br/>
              <w:t>三关积分栏+总分栏，贴在黑板旁。</w:t>
              <w:br/>
              <w:t>🔧 获取：海报纸文具店（约2元/张）</w:t>
            </w:r>
          </w:p>
        </w:tc>
      </w:tr>
      <w:tr>
        <w:tc>
          <w:tcPr>
            <w:tcW w:type="dxa" w:w="1984"/>
            <w:shd w:fill="F5F5F5"/>
          </w:tcPr>
          <w:p>
            <w:r>
              <w:rPr>
                <w:sz w:val="20"/>
              </w:rPr>
              <w:t>☆ 超市铭牌/标牌</w:t>
            </w:r>
          </w:p>
        </w:tc>
        <w:tc>
          <w:tcPr>
            <w:tcW w:type="dxa" w:w="850"/>
            <w:shd w:fill="F5F5F5"/>
          </w:tcPr>
          <w:p>
            <w:pPr>
              <w:jc w:val="center"/>
            </w:pPr>
            <w:r>
              <w:rPr>
                <w:sz w:val="20"/>
              </w:rPr>
              <w:t>2个</w:t>
            </w:r>
          </w:p>
        </w:tc>
        <w:tc>
          <w:tcPr>
            <w:tcW w:type="dxa" w:w="5669"/>
            <w:shd w:fill="F5F5F5"/>
          </w:tcPr>
          <w:p>
            <w:r>
              <w:rPr>
                <w:sz w:val="20"/>
              </w:rPr>
              <w:t>写有沃尔玛和大润发的桌牌/挂牌，放在两队桌前。</w:t>
              <w:br/>
              <w:t>🔧 获取：A4纸打印折叠即可</w:t>
            </w:r>
          </w:p>
        </w:tc>
      </w:tr>
      <w:tr>
        <w:tc>
          <w:tcPr>
            <w:tcW w:type="dxa" w:w="1984"/>
          </w:tcPr>
          <w:p>
            <w:r>
              <w:rPr>
                <w:sz w:val="20"/>
              </w:rPr>
              <w:t>☆ 收银员袖标</w:t>
            </w:r>
          </w:p>
        </w:tc>
        <w:tc>
          <w:tcPr>
            <w:tcW w:type="dxa" w:w="850"/>
          </w:tcPr>
          <w:p>
            <w:pPr>
              <w:jc w:val="center"/>
            </w:pPr>
            <w:r>
              <w:rPr>
                <w:sz w:val="20"/>
              </w:rPr>
              <w:t>2个</w:t>
            </w:r>
          </w:p>
        </w:tc>
        <w:tc>
          <w:tcPr>
            <w:tcW w:type="dxa" w:w="5669"/>
          </w:tcPr>
          <w:p>
            <w:r>
              <w:rPr>
                <w:sz w:val="20"/>
              </w:rPr>
              <w:t>队长标识，可用红/蓝彩带或徽章代替。</w:t>
              <w:br/>
              <w:t>🔧 获取：文具店彩带/不干胶徽章（约3-5元）</w:t>
            </w:r>
          </w:p>
        </w:tc>
      </w:tr>
    </w:tbl>
    <w:p/>
    <w:p>
      <w:pPr>
        <w:pStyle w:val="Heading1"/>
      </w:pPr>
      <w:r>
        <w:rPr>
          <w:color w:val="0D1B3E"/>
        </w:rPr>
        <w:t>三、环境氛围（可选加分项）</w:t>
      </w:r>
    </w:p>
    <w:p>
      <w:r>
        <w:rPr>
          <w:b/>
          <w:color w:val="1A3C8E"/>
          <w:sz w:val="22"/>
        </w:rPr>
        <w:t>☆ 黑板超市场景装饰</w:t>
      </w:r>
    </w:p>
    <w:p>
      <w:pPr>
        <w:spacing w:after="80"/>
      </w:pPr>
      <w:r>
        <w:rPr>
          <w:sz w:val="21"/>
        </w:rPr>
        <w:t xml:space="preserve">    课前在黑板上画超市货架、购物车等元素，写上沃尔玛 vs 大润发。</w:t>
        <w:br/>
        <w:t>🔧 获取：彩色粉笔/马克笔（教室现有）</w:t>
      </w:r>
    </w:p>
    <w:p>
      <w:r>
        <w:rPr>
          <w:b/>
          <w:color w:val="1A3C8E"/>
          <w:sz w:val="22"/>
        </w:rPr>
        <w:t>☆ 侦探主题延续</w:t>
      </w:r>
    </w:p>
    <w:p>
      <w:pPr>
        <w:spacing w:after="80"/>
      </w:pPr>
      <w:r>
        <w:rPr>
          <w:sz w:val="21"/>
        </w:rPr>
        <w:t xml:space="preserve">    孩子们可继续佩戴上次课的侦探徽章/贴纸。</w:t>
        <w:br/>
        <w:t>🔧 获取：上节课余下的贴纸即可</w:t>
      </w:r>
    </w:p>
    <w:p/>
    <w:p>
      <w:pPr>
        <w:pStyle w:val="Heading1"/>
      </w:pPr>
      <w:r>
        <w:rPr>
          <w:color w:val="0D1B3E"/>
        </w:rPr>
        <w:t>四、快速采购清单（总预算参考）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fill="C62828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物品</w:t>
            </w:r>
          </w:p>
        </w:tc>
        <w:tc>
          <w:tcPr>
            <w:tcW w:type="dxa" w:w="2351"/>
            <w:shd w:fill="C62828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数量</w:t>
            </w:r>
          </w:p>
        </w:tc>
        <w:tc>
          <w:tcPr>
            <w:tcW w:type="dxa" w:w="2351"/>
            <w:shd w:fill="C62828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预估价格</w:t>
            </w:r>
          </w:p>
        </w:tc>
        <w:tc>
          <w:tcPr>
            <w:tcW w:type="dxa" w:w="2351"/>
            <w:shd w:fill="C62828"/>
          </w:tcPr>
          <w:p>
            <w:pPr>
              <w:jc w:val="center"/>
            </w:pPr>
            <w:r>
              <w:rPr>
                <w:b/>
                <w:color w:val="FFFFFF"/>
                <w:sz w:val="22"/>
              </w:rPr>
              <w:t>购买渠道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密码锁文具盒（百宝箱）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15-30元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文具店/网购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小白板（或A4纸替代）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2-4块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10-40元（A4纸免费）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文具店/办公室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白板笔（多色）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4支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8-20元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毛绒玩具（传花用）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1个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0元（家中取用）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家里现成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硬卡纸（数字卡片+铭牌）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1包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5-8元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海报纸（积分榜）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1张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2-3元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袖标/彩带（队长标识）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2条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3-6元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</w:t>
            </w:r>
          </w:p>
        </w:tc>
      </w:tr>
      <w:tr>
        <w:tc>
          <w:tcPr>
            <w:tcW w:type="dxa" w:w="2351"/>
          </w:tcPr>
          <w:p>
            <w:r>
              <w:rPr>
                <w:sz w:val="20"/>
              </w:rPr>
              <w:t>小奖品（文具+糖果+贴纸）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全班份</w:t>
            </w:r>
          </w:p>
        </w:tc>
        <w:tc>
          <w:tcPr>
            <w:tcW w:type="dxa" w:w="2351"/>
          </w:tcPr>
          <w:p>
            <w:pPr>
              <w:jc w:val="center"/>
            </w:pPr>
            <w:r>
              <w:rPr>
                <w:sz w:val="20"/>
              </w:rPr>
              <w:t>30-50元</w:t>
            </w:r>
          </w:p>
        </w:tc>
        <w:tc>
          <w:tcPr>
            <w:tcW w:type="dxa" w:w="2351"/>
          </w:tcPr>
          <w:p>
            <w:r>
              <w:rPr>
                <w:sz w:val="20"/>
              </w:rPr>
              <w:t>文具店/超市</w:t>
            </w:r>
          </w:p>
        </w:tc>
      </w:tr>
      <w:tr>
        <w:tc>
          <w:tcPr>
            <w:tcW w:type="dxa" w:w="2351"/>
          </w:tcPr>
          <w:p>
            <w:r>
              <w:rPr>
                <w:b/>
                <w:color w:val="C62828"/>
                <w:sz w:val="20"/>
              </w:rPr>
              <w:t>💰 合计（大部分可用现成物品）</w:t>
            </w:r>
          </w:p>
        </w:tc>
        <w:tc>
          <w:tcPr>
            <w:tcW w:type="dxa" w:w="2351"/>
          </w:tcPr>
          <w:p>
            <w:r>
              <w:rPr>
                <w:b/>
                <w:color w:val="C62828"/>
                <w:sz w:val="20"/>
              </w:rPr>
            </w:r>
          </w:p>
        </w:tc>
        <w:tc>
          <w:tcPr>
            <w:tcW w:type="dxa" w:w="2351"/>
          </w:tcPr>
          <w:p>
            <w:r>
              <w:rPr>
                <w:b/>
                <w:color w:val="C62828"/>
                <w:sz w:val="20"/>
              </w:rPr>
              <w:t>约50-100元</w:t>
            </w:r>
          </w:p>
        </w:tc>
        <w:tc>
          <w:tcPr>
            <w:tcW w:type="dxa" w:w="2351"/>
          </w:tcPr>
          <w:p>
            <w:r>
              <w:rPr>
                <w:b/>
                <w:color w:val="C62828"/>
                <w:sz w:val="20"/>
              </w:rPr>
              <w:t>（密码盒+小奖品必需）</w:t>
            </w:r>
          </w:p>
        </w:tc>
      </w:tr>
    </w:tbl>
    <w:p/>
    <w:p>
      <w:pPr>
        <w:pStyle w:val="Heading1"/>
      </w:pPr>
      <w:r>
        <w:rPr>
          <w:color w:val="0D1B3E"/>
        </w:rPr>
        <w:t>五、口算题库参考（课前预习+备用题）</w:t>
      </w:r>
    </w:p>
    <w:p>
      <w:r>
        <w:rPr>
          <w:b/>
          <w:color w:val="1A3C8E"/>
          <w:sz w:val="22"/>
        </w:rPr>
        <w:t>低年级备用题（一二年级，加减/简单乘法）：</w:t>
      </w:r>
    </w:p>
    <w:p>
      <w:r>
        <w:rPr>
          <w:sz w:val="21"/>
        </w:rPr>
        <w:t xml:space="preserve">    1. 5×4=?</w:t>
      </w:r>
    </w:p>
    <w:p>
      <w:r>
        <w:rPr>
          <w:sz w:val="21"/>
        </w:rPr>
        <w:t xml:space="preserve">    2. 3×6=?</w:t>
      </w:r>
    </w:p>
    <w:p>
      <w:r>
        <w:rPr>
          <w:sz w:val="21"/>
        </w:rPr>
        <w:t xml:space="preserve">    3. 7+15=?</w:t>
      </w:r>
    </w:p>
    <w:p>
      <w:r>
        <w:rPr>
          <w:sz w:val="21"/>
        </w:rPr>
        <w:t xml:space="preserve">    4. 20-8=?</w:t>
      </w:r>
    </w:p>
    <w:p>
      <w:r>
        <w:rPr>
          <w:sz w:val="21"/>
        </w:rPr>
        <w:t xml:space="preserve">    5. 4×3=?</w:t>
      </w:r>
    </w:p>
    <w:p>
      <w:r>
        <w:rPr>
          <w:sz w:val="21"/>
        </w:rPr>
        <w:t xml:space="preserve">    6. 9+6=?</w:t>
      </w:r>
    </w:p>
    <w:p>
      <w:r>
        <w:rPr>
          <w:sz w:val="21"/>
        </w:rPr>
        <w:t xml:space="preserve">    7. 2×8=?</w:t>
      </w:r>
    </w:p>
    <w:p>
      <w:r>
        <w:rPr>
          <w:sz w:val="21"/>
        </w:rPr>
        <w:t xml:space="preserve">    8. 6+13=?</w:t>
      </w:r>
    </w:p>
    <w:p>
      <w:r>
        <w:rPr>
          <w:sz w:val="21"/>
        </w:rPr>
        <w:t xml:space="preserve">    9. 15-7=?</w:t>
      </w:r>
    </w:p>
    <w:p>
      <w:r>
        <w:rPr>
          <w:sz w:val="21"/>
        </w:rPr>
        <w:t xml:space="preserve">    10. 3×7=?</w:t>
      </w:r>
    </w:p>
    <w:p>
      <w:r>
        <w:rPr>
          <w:b/>
          <w:color w:val="C62828"/>
          <w:sz w:val="22"/>
        </w:rPr>
        <w:t>高年级备用题（三至六年级，乘除混搭）：</w:t>
      </w:r>
    </w:p>
    <w:p>
      <w:r>
        <w:rPr>
          <w:sz w:val="21"/>
        </w:rPr>
        <w:t xml:space="preserve">    1. 6×7=?</w:t>
      </w:r>
    </w:p>
    <w:p>
      <w:r>
        <w:rPr>
          <w:sz w:val="21"/>
        </w:rPr>
        <w:t xml:space="preserve">    2. 45÷9=?</w:t>
      </w:r>
    </w:p>
    <w:p>
      <w:r>
        <w:rPr>
          <w:sz w:val="21"/>
        </w:rPr>
        <w:t xml:space="preserve">    3. 8×8=?</w:t>
      </w:r>
    </w:p>
    <w:p>
      <w:r>
        <w:rPr>
          <w:sz w:val="21"/>
        </w:rPr>
        <w:t xml:space="preserve">    4. 12×3=?</w:t>
      </w:r>
    </w:p>
    <w:p>
      <w:r>
        <w:rPr>
          <w:sz w:val="21"/>
        </w:rPr>
        <w:t xml:space="preserve">    5. 56÷7=?</w:t>
      </w:r>
    </w:p>
    <w:p>
      <w:r>
        <w:rPr>
          <w:sz w:val="21"/>
        </w:rPr>
        <w:t xml:space="preserve">    6. 9×6=?</w:t>
      </w:r>
    </w:p>
    <w:p>
      <w:r>
        <w:rPr>
          <w:sz w:val="21"/>
        </w:rPr>
        <w:t xml:space="preserve">    7. 72÷8=?</w:t>
      </w:r>
    </w:p>
    <w:p>
      <w:r>
        <w:rPr>
          <w:sz w:val="21"/>
        </w:rPr>
        <w:t xml:space="preserve">    8. 11×5=?</w:t>
      </w:r>
    </w:p>
    <w:p>
      <w:r>
        <w:rPr>
          <w:sz w:val="21"/>
        </w:rPr>
        <w:t xml:space="preserve">    9. 63÷9=?</w:t>
      </w:r>
    </w:p>
    <w:p>
      <w:r>
        <w:rPr>
          <w:sz w:val="21"/>
        </w:rPr>
        <w:t xml:space="preserve">    10. 15×4=?</w:t>
      </w:r>
    </w:p>
    <w:p/>
    <w:p>
      <w:pPr>
        <w:pStyle w:val="Heading1"/>
      </w:pPr>
      <w:r>
        <w:rPr>
          <w:color w:val="0D1B3E"/>
        </w:rPr>
        <w:t>六、课前检查清单（出发前核对）</w:t>
      </w:r>
    </w:p>
    <w:p>
      <w:r>
        <w:rPr>
          <w:sz w:val="22"/>
        </w:rPr>
        <w:t>□ 密码锁盒已装好奖品，密码已设为400并测试可打开</w:t>
      </w:r>
    </w:p>
    <w:p>
      <w:r>
        <w:rPr>
          <w:sz w:val="22"/>
        </w:rPr>
        <w:t>□ 数字卡片（12,15,18,24等）已写好，数量够全班分配</w:t>
      </w:r>
    </w:p>
    <w:p>
      <w:r>
        <w:rPr>
          <w:sz w:val="22"/>
        </w:rPr>
        <w:t>□ 毛绒玩具（传花炸弹）已准备好</w:t>
      </w:r>
    </w:p>
    <w:p>
      <w:r>
        <w:rPr>
          <w:sz w:val="22"/>
        </w:rPr>
        <w:t>□ 小白板/白板笔每组一套已检查（笔有墨水）</w:t>
      </w:r>
    </w:p>
    <w:p>
      <w:r>
        <w:rPr>
          <w:sz w:val="22"/>
        </w:rPr>
        <w:t>□ 积分榜海报已画好框架（沃尔玛 vs 大润发）</w:t>
      </w:r>
    </w:p>
    <w:p>
      <w:r>
        <w:rPr>
          <w:sz w:val="22"/>
        </w:rPr>
        <w:t>□ 倒计时器/手机已充满电</w:t>
      </w:r>
    </w:p>
    <w:p>
      <w:r>
        <w:rPr>
          <w:sz w:val="22"/>
        </w:rPr>
        <w:t>□ BGM歌单已离线下载（快节奏+紧张+欢快各一首）</w:t>
      </w:r>
    </w:p>
    <w:p>
      <w:r>
        <w:rPr>
          <w:sz w:val="22"/>
        </w:rPr>
        <w:t>□ 口算题库已打印或存入手机，备2-3道额外题目</w:t>
      </w:r>
    </w:p>
    <w:p>
      <w:r>
        <w:rPr>
          <w:sz w:val="22"/>
        </w:rPr>
        <w:t>□ 终极密码题（正方形周长两圈=400）已提前演练</w:t>
      </w:r>
    </w:p>
    <w:p>
      <w:r>
        <w:rPr>
          <w:sz w:val="22"/>
        </w:rPr>
        <w:t>□ 进货大考验应用题计算过程已确认无误</w:t>
      </w:r>
    </w:p>
    <w:p>
      <w:r>
        <w:rPr>
          <w:sz w:val="22"/>
        </w:rPr>
        <w:t>□ 教案/PPT课件已拷贝到U盘</w:t>
      </w:r>
    </w:p>
    <w:p>
      <w:r>
        <w:rPr>
          <w:sz w:val="22"/>
        </w:rPr>
        <w:t>□ 提前演练一遍接龙节奏和3秒计时</w:t>
      </w:r>
    </w:p>
    <w:p/>
    <w:p>
      <w:pPr>
        <w:jc w:val="center"/>
      </w:pPr>
      <w:r>
        <w:rPr>
          <w:b/>
          <w:color w:val="C62828"/>
          <w:sz w:val="22"/>
        </w:rPr>
        <w:t>❤️ 祝支教活动顺利！让小侦探们在竞速中爱上数学！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微软雅黑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