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rPr>
          <w:color w:val="0B0F0E"/>
          <w:sz w:val="44"/>
        </w:rPr>
        <w:t>🔍 《图形大侦探特训营》</w:t>
        <w:br/>
        <w:t>教学工具清单</w:t>
      </w:r>
    </w:p>
    <w:p>
      <w:pPr>
        <w:jc w:val="center"/>
      </w:pPr>
      <w:r>
        <w:rPr>
          <w:color w:val="655749"/>
          <w:sz w:val="24"/>
        </w:rPr>
        <w:t>爱心托管班 · 高龄组进阶版（7-12岁）· 第四节课 · 视错觉+对称几何+战队竞技</w:t>
      </w:r>
    </w:p>
    <w:p/>
    <w:p>
      <w:r>
        <w:rPr>
          <w:b/>
          <w:color w:val="523A31"/>
          <w:sz w:val="24"/>
        </w:rPr>
        <w:t>📌 说明：</w:t>
      </w:r>
      <w:r>
        <w:rPr>
          <w:sz w:val="22"/>
        </w:rPr>
        <w:t>以下材料需提前打印准备。标注★为重点必备项，☆为可选增强项。本课程为7-12岁设计，三大竞技场均需每人一份画纸。所有图纸建议提前测试清晰度。</w:t>
      </w:r>
    </w:p>
    <w:p/>
    <w:p>
      <w:pPr>
        <w:pStyle w:val="Heading1"/>
      </w:pPr>
      <w:r>
        <w:rPr>
          <w:color w:val="0B0F0E"/>
        </w:rPr>
        <w:t>一、核心教具（必备）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1984"/>
            <w:shd w:fill="0B0F0E"/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物品</w:t>
            </w:r>
          </w:p>
        </w:tc>
        <w:tc>
          <w:tcPr>
            <w:tcW w:type="dxa" w:w="850"/>
            <w:shd w:fill="0B0F0E"/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数量</w:t>
            </w:r>
          </w:p>
        </w:tc>
        <w:tc>
          <w:tcPr>
            <w:tcW w:type="dxa" w:w="5669"/>
            <w:shd w:fill="0B0F0E"/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说明 &amp; 替代方案</w:t>
            </w:r>
          </w:p>
        </w:tc>
      </w:tr>
      <w:tr>
        <w:tc>
          <w:tcPr>
            <w:tcW w:type="dxa" w:w="1984"/>
            <w:shd w:fill="F5F5F5"/>
          </w:tcPr>
          <w:p>
            <w:r>
              <w:rPr>
                <w:sz w:val="20"/>
              </w:rPr>
              <w:t>★ 大屏幕/投影仪</w:t>
            </w:r>
          </w:p>
        </w:tc>
        <w:tc>
          <w:tcPr>
            <w:tcW w:type="dxa" w:w="850"/>
            <w:shd w:fill="F5F5F5"/>
          </w:tcPr>
          <w:p>
            <w:pPr>
              <w:jc w:val="center"/>
            </w:pPr>
            <w:r>
              <w:rPr>
                <w:sz w:val="20"/>
              </w:rPr>
              <w:t>1台</w:t>
            </w:r>
          </w:p>
        </w:tc>
        <w:tc>
          <w:tcPr>
            <w:tcW w:type="dxa" w:w="5669"/>
            <w:shd w:fill="F5F5F5"/>
          </w:tcPr>
          <w:p>
            <w:r>
              <w:rPr>
                <w:sz w:val="20"/>
              </w:rPr>
              <w:t>展示视错觉图片（花瓶人脸/缪勒莱尔/旋转蛇）。</w:t>
              <w:br/>
              <w:t>替代：打印A3大图贴在黑板上。</w:t>
              <w:br/>
              <w:t>🔧 获取：教室现有</w:t>
            </w:r>
          </w:p>
        </w:tc>
      </w:tr>
      <w:tr>
        <w:tc>
          <w:tcPr>
            <w:tcW w:type="dxa" w:w="1984"/>
          </w:tcPr>
          <w:p>
            <w:r>
              <w:rPr>
                <w:sz w:val="20"/>
              </w:rPr>
              <w:t>★ 视错觉图片集</w:t>
            </w:r>
          </w:p>
        </w:tc>
        <w:tc>
          <w:tcPr>
            <w:tcW w:type="dxa" w:w="850"/>
          </w:tcPr>
          <w:p>
            <w:pPr>
              <w:jc w:val="center"/>
            </w:pPr>
            <w:r>
              <w:rPr>
                <w:sz w:val="20"/>
              </w:rPr>
              <w:t>1套</w:t>
            </w:r>
          </w:p>
        </w:tc>
        <w:tc>
          <w:tcPr>
            <w:tcW w:type="dxa" w:w="5669"/>
          </w:tcPr>
          <w:p>
            <w:r>
              <w:rPr>
                <w:sz w:val="20"/>
              </w:rPr>
              <w:t>至少3张经典视错觉图：鲁宾之杯、缪勒-莱尔错觉、旋转蛇。</w:t>
              <w:br/>
              <w:t>建议放PPT里直接投屏。</w:t>
              <w:br/>
              <w:t>🔧 获取：百度图片搜索下载即可（免费）</w:t>
            </w:r>
          </w:p>
        </w:tc>
      </w:tr>
      <w:tr>
        <w:tc>
          <w:tcPr>
            <w:tcW w:type="dxa" w:w="1984"/>
            <w:shd w:fill="F5F5F5"/>
          </w:tcPr>
          <w:p>
            <w:r>
              <w:rPr>
                <w:sz w:val="20"/>
              </w:rPr>
              <w:t>★ 京剧脸谱+故宫窗花图片</w:t>
            </w:r>
          </w:p>
        </w:tc>
        <w:tc>
          <w:tcPr>
            <w:tcW w:type="dxa" w:w="850"/>
            <w:shd w:fill="F5F5F5"/>
          </w:tcPr>
          <w:p>
            <w:pPr>
              <w:jc w:val="center"/>
            </w:pPr>
            <w:r>
              <w:rPr>
                <w:sz w:val="20"/>
              </w:rPr>
              <w:t>各1张</w:t>
            </w:r>
          </w:p>
        </w:tc>
        <w:tc>
          <w:tcPr>
            <w:tcW w:type="dxa" w:w="5669"/>
            <w:shd w:fill="F5F5F5"/>
          </w:tcPr>
          <w:p>
            <w:r>
              <w:rPr>
                <w:sz w:val="20"/>
              </w:rPr>
              <w:t>展示中国传统对称美学。</w:t>
              <w:br/>
              <w:t>🔧 获取：百度图片搜索下载即可（免费）</w:t>
            </w:r>
          </w:p>
        </w:tc>
      </w:tr>
      <w:tr>
        <w:tc>
          <w:tcPr>
            <w:tcW w:type="dxa" w:w="1984"/>
          </w:tcPr>
          <w:p>
            <w:r>
              <w:rPr>
                <w:sz w:val="20"/>
              </w:rPr>
              <w:t>★ 高难度迷宫图</w:t>
              <w:br/>
              <w:t>（含9字母）</w:t>
            </w:r>
          </w:p>
        </w:tc>
        <w:tc>
          <w:tcPr>
            <w:tcW w:type="dxa" w:w="850"/>
          </w:tcPr>
          <w:p>
            <w:pPr>
              <w:jc w:val="center"/>
            </w:pPr>
            <w:r>
              <w:rPr>
                <w:sz w:val="20"/>
              </w:rPr>
              <w:t>全班份+5备用</w:t>
            </w:r>
          </w:p>
        </w:tc>
        <w:tc>
          <w:tcPr>
            <w:tcW w:type="dxa" w:w="5669"/>
          </w:tcPr>
          <w:p>
            <w:r>
              <w:rPr>
                <w:sz w:val="20"/>
              </w:rPr>
              <w:t>密集型迷宫，正确路径上标注打乱的9个字母</w:t>
              <w:br/>
              <w:t>(D/E/T/E/C/T/I/V/E)。每人一份独立完成。</w:t>
              <w:br/>
              <w:t>🔧 获取：电脑制作+打印（办公室A4纸）</w:t>
            </w:r>
          </w:p>
        </w:tc>
      </w:tr>
      <w:tr>
        <w:tc>
          <w:tcPr>
            <w:tcW w:type="dxa" w:w="1984"/>
            <w:shd w:fill="F5F5F5"/>
          </w:tcPr>
          <w:p>
            <w:r>
              <w:rPr>
                <w:sz w:val="20"/>
              </w:rPr>
              <w:t>★ 网格脸谱画纸</w:t>
              <w:br/>
              <w:t>（左半+右空白）</w:t>
            </w:r>
          </w:p>
        </w:tc>
        <w:tc>
          <w:tcPr>
            <w:tcW w:type="dxa" w:w="850"/>
            <w:shd w:fill="F5F5F5"/>
          </w:tcPr>
          <w:p>
            <w:pPr>
              <w:jc w:val="center"/>
            </w:pPr>
            <w:r>
              <w:rPr>
                <w:sz w:val="20"/>
              </w:rPr>
              <w:t>全班份+5备用</w:t>
            </w:r>
          </w:p>
        </w:tc>
        <w:tc>
          <w:tcPr>
            <w:tcW w:type="dxa" w:w="5669"/>
            <w:shd w:fill="F5F5F5"/>
          </w:tcPr>
          <w:p>
            <w:r>
              <w:rPr>
                <w:sz w:val="20"/>
              </w:rPr>
              <w:t>印有清晰网格线。左半边为彩色京剧脸谱，</w:t>
              <w:br/>
              <w:t>右半边为空白网格供对称绘制。建议A3大小。</w:t>
              <w:br/>
              <w:t>🔧 获取：电脑画图+彩色打印（或手绘复印）</w:t>
            </w:r>
          </w:p>
        </w:tc>
      </w:tr>
      <w:tr>
        <w:tc>
          <w:tcPr>
            <w:tcW w:type="dxa" w:w="1984"/>
          </w:tcPr>
          <w:p>
            <w:r>
              <w:rPr>
                <w:sz w:val="20"/>
              </w:rPr>
              <w:t>★ 50点复杂连点图</w:t>
            </w:r>
          </w:p>
        </w:tc>
        <w:tc>
          <w:tcPr>
            <w:tcW w:type="dxa" w:w="850"/>
          </w:tcPr>
          <w:p>
            <w:pPr>
              <w:jc w:val="center"/>
            </w:pPr>
            <w:r>
              <w:rPr>
                <w:sz w:val="20"/>
              </w:rPr>
              <w:t>全班份+5备用</w:t>
            </w:r>
          </w:p>
        </w:tc>
        <w:tc>
          <w:tcPr>
            <w:tcW w:type="dxa" w:w="5669"/>
          </w:tcPr>
          <w:p>
            <w:r>
              <w:rPr>
                <w:sz w:val="20"/>
              </w:rPr>
              <w:t>1-50数字连点图，带有干扰性排列（相邻数字</w:t>
              <w:br/>
              <w:t>可能离得远）。连完后为嵌套五角星立体花朵。</w:t>
              <w:br/>
              <w:t>🔧 获取：电脑制作+打印（办公室A4纸）</w:t>
            </w:r>
          </w:p>
        </w:tc>
      </w:tr>
      <w:tr>
        <w:tc>
          <w:tcPr>
            <w:tcW w:type="dxa" w:w="1984"/>
            <w:shd w:fill="F5F5F5"/>
          </w:tcPr>
          <w:p>
            <w:r>
              <w:rPr>
                <w:sz w:val="20"/>
              </w:rPr>
              <w:t>★ 倒计时器</w:t>
            </w:r>
          </w:p>
        </w:tc>
        <w:tc>
          <w:tcPr>
            <w:tcW w:type="dxa" w:w="850"/>
            <w:shd w:fill="F5F5F5"/>
          </w:tcPr>
          <w:p>
            <w:pPr>
              <w:jc w:val="center"/>
            </w:pPr>
            <w:r>
              <w:rPr>
                <w:sz w:val="20"/>
              </w:rPr>
              <w:t>1个</w:t>
            </w:r>
          </w:p>
        </w:tc>
        <w:tc>
          <w:tcPr>
            <w:tcW w:type="dxa" w:w="5669"/>
            <w:shd w:fill="F5F5F5"/>
          </w:tcPr>
          <w:p>
            <w:r>
              <w:rPr>
                <w:sz w:val="20"/>
              </w:rPr>
              <w:t>三大竞技场严格计时。手机投屏大屏幕效果最佳。</w:t>
              <w:br/>
              <w:t>🔧 获取：手机时钟App即可</w:t>
            </w:r>
          </w:p>
        </w:tc>
      </w:tr>
      <w:tr>
        <w:tc>
          <w:tcPr>
            <w:tcW w:type="dxa" w:w="1984"/>
          </w:tcPr>
          <w:p>
            <w:r>
              <w:rPr>
                <w:sz w:val="20"/>
              </w:rPr>
              <w:t>★ 积分榜海报</w:t>
            </w:r>
          </w:p>
        </w:tc>
        <w:tc>
          <w:tcPr>
            <w:tcW w:type="dxa" w:w="850"/>
          </w:tcPr>
          <w:p>
            <w:pPr>
              <w:jc w:val="center"/>
            </w:pPr>
            <w:r>
              <w:rPr>
                <w:sz w:val="20"/>
              </w:rPr>
              <w:t>1张</w:t>
            </w:r>
          </w:p>
        </w:tc>
        <w:tc>
          <w:tcPr>
            <w:tcW w:type="dxa" w:w="5669"/>
          </w:tcPr>
          <w:p>
            <w:r>
              <w:rPr>
                <w:sz w:val="20"/>
              </w:rPr>
              <w:t>海报纸手绘表格：战队名/迷宫分/脸谱分/连线分/总分。</w:t>
              <w:br/>
              <w:t>🔧 获取：海报纸（文具店约2元/张）</w:t>
            </w:r>
          </w:p>
        </w:tc>
      </w:tr>
      <w:tr>
        <w:tc>
          <w:tcPr>
            <w:tcW w:type="dxa" w:w="1984"/>
            <w:shd w:fill="F5F5F5"/>
          </w:tcPr>
          <w:p>
            <w:r>
              <w:rPr>
                <w:sz w:val="20"/>
              </w:rPr>
              <w:t>★ 奖品：大奖状/徽章</w:t>
            </w:r>
          </w:p>
        </w:tc>
        <w:tc>
          <w:tcPr>
            <w:tcW w:type="dxa" w:w="850"/>
            <w:shd w:fill="F5F5F5"/>
          </w:tcPr>
          <w:p>
            <w:pPr>
              <w:jc w:val="center"/>
            </w:pPr>
            <w:r>
              <w:rPr>
                <w:sz w:val="20"/>
              </w:rPr>
              <w:t>若干</w:t>
            </w:r>
          </w:p>
        </w:tc>
        <w:tc>
          <w:tcPr>
            <w:tcW w:type="dxa" w:w="5669"/>
            <w:shd w:fill="F5F5F5"/>
          </w:tcPr>
          <w:p>
            <w:r>
              <w:rPr>
                <w:sz w:val="20"/>
              </w:rPr>
              <w:t>王牌侦探战队大奖状+最佳合作奖+完美细节奖等。</w:t>
              <w:br/>
              <w:t>可打印证书或准备特制徽章。</w:t>
              <w:br/>
              <w:t>🔧 获取：硬卡纸打印（或网购徽章约10-20元）</w:t>
            </w:r>
          </w:p>
        </w:tc>
      </w:tr>
      <w:tr>
        <w:tc>
          <w:tcPr>
            <w:tcW w:type="dxa" w:w="1984"/>
          </w:tcPr>
          <w:p>
            <w:r>
              <w:rPr>
                <w:sz w:val="20"/>
              </w:rPr>
              <w:t>★ 画笔/蜡笔</w:t>
              <w:br/>
              <w:t>（每人一份）</w:t>
            </w:r>
          </w:p>
        </w:tc>
        <w:tc>
          <w:tcPr>
            <w:tcW w:type="dxa" w:w="850"/>
          </w:tcPr>
          <w:p>
            <w:pPr>
              <w:jc w:val="center"/>
            </w:pPr>
            <w:r>
              <w:rPr>
                <w:sz w:val="20"/>
              </w:rPr>
              <w:t>全班份</w:t>
            </w:r>
          </w:p>
        </w:tc>
        <w:tc>
          <w:tcPr>
            <w:tcW w:type="dxa" w:w="5669"/>
          </w:tcPr>
          <w:p>
            <w:r>
              <w:rPr>
                <w:sz w:val="20"/>
              </w:rPr>
              <w:t>脸谱涂色+迷宫描线+连线用。</w:t>
              <w:br/>
              <w:t>🔧 获取：文具店蜡笔/水彩笔（约5-15元/盒）</w:t>
            </w:r>
          </w:p>
        </w:tc>
      </w:tr>
    </w:tbl>
    <w:p/>
    <w:p>
      <w:pPr>
        <w:pStyle w:val="Heading1"/>
      </w:pPr>
      <w:r>
        <w:rPr>
          <w:color w:val="523A31"/>
        </w:rPr>
        <w:t>二、课前打印清单（需提前准备）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3135"/>
            <w:shd w:fill="2A2F31"/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物品</w:t>
            </w:r>
          </w:p>
        </w:tc>
        <w:tc>
          <w:tcPr>
            <w:tcW w:type="dxa" w:w="3135"/>
            <w:shd w:fill="2A2F31"/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规格</w:t>
            </w:r>
          </w:p>
        </w:tc>
        <w:tc>
          <w:tcPr>
            <w:tcW w:type="dxa" w:w="3135"/>
            <w:shd w:fill="2A2F31"/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备注</w:t>
            </w:r>
          </w:p>
        </w:tc>
      </w:tr>
      <w:tr>
        <w:tc>
          <w:tcPr>
            <w:tcW w:type="dxa" w:w="3135"/>
          </w:tcPr>
          <w:p>
            <w:r>
              <w:rPr>
                <w:sz w:val="20"/>
              </w:rPr>
              <w:t>迷宫图（含9字母DETECTIVE）</w:t>
            </w:r>
          </w:p>
        </w:tc>
        <w:tc>
          <w:tcPr>
            <w:tcW w:type="dxa" w:w="3135"/>
          </w:tcPr>
          <w:p>
            <w:r>
              <w:rPr>
                <w:sz w:val="20"/>
              </w:rPr>
              <w:t>A4，每人1张</w:t>
            </w:r>
          </w:p>
        </w:tc>
        <w:tc>
          <w:tcPr>
            <w:tcW w:type="dxa" w:w="3135"/>
          </w:tcPr>
          <w:p>
            <w:r>
              <w:rPr>
                <w:sz w:val="20"/>
              </w:rPr>
              <w:t>高难度密集型，通道清晰，字母位置准确</w:t>
            </w:r>
          </w:p>
        </w:tc>
      </w:tr>
      <w:tr>
        <w:tc>
          <w:tcPr>
            <w:tcW w:type="dxa" w:w="3135"/>
          </w:tcPr>
          <w:p>
            <w:r>
              <w:rPr>
                <w:sz w:val="20"/>
              </w:rPr>
              <w:t>网格脸谱画纸（左半+右空白）</w:t>
            </w:r>
          </w:p>
        </w:tc>
        <w:tc>
          <w:tcPr>
            <w:tcW w:type="dxa" w:w="3135"/>
          </w:tcPr>
          <w:p>
            <w:r>
              <w:rPr>
                <w:sz w:val="20"/>
              </w:rPr>
              <w:t>A3建议，每人1张</w:t>
            </w:r>
          </w:p>
        </w:tc>
        <w:tc>
          <w:tcPr>
            <w:tcW w:type="dxa" w:w="3135"/>
          </w:tcPr>
          <w:p>
            <w:r>
              <w:rPr>
                <w:sz w:val="20"/>
              </w:rPr>
              <w:t>网格线清晰，左边彩色右边空白</w:t>
            </w:r>
          </w:p>
        </w:tc>
      </w:tr>
      <w:tr>
        <w:tc>
          <w:tcPr>
            <w:tcW w:type="dxa" w:w="3135"/>
          </w:tcPr>
          <w:p>
            <w:r>
              <w:rPr>
                <w:sz w:val="20"/>
              </w:rPr>
              <w:t>50点连点图（嵌套星图）</w:t>
            </w:r>
          </w:p>
        </w:tc>
        <w:tc>
          <w:tcPr>
            <w:tcW w:type="dxa" w:w="3135"/>
          </w:tcPr>
          <w:p>
            <w:r>
              <w:rPr>
                <w:sz w:val="20"/>
              </w:rPr>
              <w:t>A4，每人1张</w:t>
            </w:r>
          </w:p>
        </w:tc>
        <w:tc>
          <w:tcPr>
            <w:tcW w:type="dxa" w:w="3135"/>
          </w:tcPr>
          <w:p>
            <w:r>
              <w:rPr>
                <w:sz w:val="20"/>
              </w:rPr>
              <w:t>1-50数字清晰，干扰排列已测试</w:t>
            </w:r>
          </w:p>
        </w:tc>
      </w:tr>
      <w:tr>
        <w:tc>
          <w:tcPr>
            <w:tcW w:type="dxa" w:w="3135"/>
          </w:tcPr>
          <w:p>
            <w:r>
              <w:rPr>
                <w:sz w:val="20"/>
              </w:rPr>
              <w:t>积分榜海报</w:t>
            </w:r>
          </w:p>
        </w:tc>
        <w:tc>
          <w:tcPr>
            <w:tcW w:type="dxa" w:w="3135"/>
          </w:tcPr>
          <w:p>
            <w:r>
              <w:rPr>
                <w:sz w:val="20"/>
              </w:rPr>
              <w:t>海报纸1张</w:t>
            </w:r>
          </w:p>
        </w:tc>
        <w:tc>
          <w:tcPr>
            <w:tcW w:type="dxa" w:w="3135"/>
          </w:tcPr>
          <w:p>
            <w:r>
              <w:rPr>
                <w:sz w:val="20"/>
              </w:rPr>
              <w:t>列名：战队/迷宫/脸谱/连线/总分</w:t>
            </w:r>
          </w:p>
        </w:tc>
      </w:tr>
      <w:tr>
        <w:tc>
          <w:tcPr>
            <w:tcW w:type="dxa" w:w="3135"/>
          </w:tcPr>
          <w:p>
            <w:r>
              <w:rPr>
                <w:sz w:val="20"/>
              </w:rPr>
              <w:t>视错觉图片</w:t>
            </w:r>
          </w:p>
        </w:tc>
        <w:tc>
          <w:tcPr>
            <w:tcW w:type="dxa" w:w="3135"/>
          </w:tcPr>
          <w:p>
            <w:r>
              <w:rPr>
                <w:sz w:val="20"/>
              </w:rPr>
              <w:t>电子版</w:t>
            </w:r>
          </w:p>
        </w:tc>
        <w:tc>
          <w:tcPr>
            <w:tcW w:type="dxa" w:w="3135"/>
          </w:tcPr>
          <w:p>
            <w:r>
              <w:rPr>
                <w:sz w:val="20"/>
              </w:rPr>
              <w:t>PPT中嵌入或单独图片文件</w:t>
            </w:r>
          </w:p>
        </w:tc>
      </w:tr>
    </w:tbl>
    <w:p/>
    <w:p>
      <w:pPr>
        <w:pStyle w:val="Heading1"/>
      </w:pPr>
      <w:r>
        <w:rPr>
          <w:color w:val="0B0F0E"/>
        </w:rPr>
        <w:t>三、迷宫字母拼词参考</w:t>
      </w:r>
    </w:p>
    <w:p>
      <w:r>
        <w:rPr>
          <w:color w:val="2A2F31"/>
          <w:sz w:val="24"/>
        </w:rPr>
        <w:t>迷宫中的9个字母（打乱顺序）：D, E, T, E, C, T, I, V, E</w:t>
      </w:r>
    </w:p>
    <w:p>
      <w:r>
        <w:rPr>
          <w:b/>
          <w:color w:val="523A31"/>
          <w:sz w:val="24"/>
        </w:rPr>
        <w:t>正确单词：DETECTIVE（侦探）—— 需所有字母按顺序排列</w:t>
      </w:r>
    </w:p>
    <w:p/>
    <w:p>
      <w:pPr>
        <w:pStyle w:val="Heading1"/>
      </w:pPr>
      <w:r>
        <w:rPr>
          <w:color w:val="0B0F0E"/>
        </w:rPr>
        <w:t>四、快速采购清单（总预算参考）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fill="C7A070"/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物品</w:t>
            </w:r>
          </w:p>
        </w:tc>
        <w:tc>
          <w:tcPr>
            <w:tcW w:type="dxa" w:w="2351"/>
            <w:shd w:fill="C7A070"/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数量</w:t>
            </w:r>
          </w:p>
        </w:tc>
        <w:tc>
          <w:tcPr>
            <w:tcW w:type="dxa" w:w="2351"/>
            <w:shd w:fill="C7A070"/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预估价格</w:t>
            </w:r>
          </w:p>
        </w:tc>
        <w:tc>
          <w:tcPr>
            <w:tcW w:type="dxa" w:w="2351"/>
            <w:shd w:fill="C7A070"/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购买渠道</w:t>
            </w:r>
          </w:p>
        </w:tc>
      </w:tr>
      <w:tr>
        <w:tc>
          <w:tcPr>
            <w:tcW w:type="dxa" w:w="2351"/>
          </w:tcPr>
          <w:p>
            <w:r>
              <w:rPr>
                <w:sz w:val="20"/>
              </w:rPr>
              <w:t>A4/A3打印纸（画纸用）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若干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0元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办公室</w:t>
            </w:r>
          </w:p>
        </w:tc>
      </w:tr>
      <w:tr>
        <w:tc>
          <w:tcPr>
            <w:tcW w:type="dxa" w:w="2351"/>
          </w:tcPr>
          <w:p>
            <w:r>
              <w:rPr>
                <w:sz w:val="20"/>
              </w:rPr>
              <w:t>彩色打印（脸谱画纸）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全班份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0-20元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办公室/打印店</w:t>
            </w:r>
          </w:p>
        </w:tc>
      </w:tr>
      <w:tr>
        <w:tc>
          <w:tcPr>
            <w:tcW w:type="dxa" w:w="2351"/>
          </w:tcPr>
          <w:p>
            <w:r>
              <w:rPr>
                <w:sz w:val="20"/>
              </w:rPr>
              <w:t>海报纸（积分榜）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1张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2-3元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文具店</w:t>
            </w:r>
          </w:p>
        </w:tc>
      </w:tr>
      <w:tr>
        <w:tc>
          <w:tcPr>
            <w:tcW w:type="dxa" w:w="2351"/>
          </w:tcPr>
          <w:p>
            <w:r>
              <w:rPr>
                <w:sz w:val="20"/>
              </w:rPr>
              <w:t>蜡笔/水彩笔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2-3盒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15-45元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文具店</w:t>
            </w:r>
          </w:p>
        </w:tc>
      </w:tr>
      <w:tr>
        <w:tc>
          <w:tcPr>
            <w:tcW w:type="dxa" w:w="2351"/>
          </w:tcPr>
          <w:p>
            <w:r>
              <w:rPr>
                <w:sz w:val="20"/>
              </w:rPr>
              <w:t>大奖状/证书纸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5-8张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5-15元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文具店硬卡纸打印</w:t>
            </w:r>
          </w:p>
        </w:tc>
      </w:tr>
      <w:tr>
        <w:tc>
          <w:tcPr>
            <w:tcW w:type="dxa" w:w="2351"/>
          </w:tcPr>
          <w:p>
            <w:r>
              <w:rPr>
                <w:sz w:val="20"/>
              </w:rPr>
              <w:t>特制徽章（可选）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若干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10-30元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网购</w:t>
            </w:r>
          </w:p>
        </w:tc>
      </w:tr>
      <w:tr>
        <w:tc>
          <w:tcPr>
            <w:tcW w:type="dxa" w:w="2351"/>
          </w:tcPr>
          <w:p>
            <w:r>
              <w:rPr>
                <w:sz w:val="20"/>
              </w:rPr>
              <w:t>倒计时沙漏（可选）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1个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10-20元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文具店</w:t>
            </w:r>
          </w:p>
        </w:tc>
      </w:tr>
      <w:tr>
        <w:tc>
          <w:tcPr>
            <w:tcW w:type="dxa" w:w="2351"/>
          </w:tcPr>
          <w:p>
            <w:r>
              <w:rPr>
                <w:b/>
                <w:color w:val="523A31"/>
                <w:sz w:val="20"/>
              </w:rPr>
              <w:t>💰 合计（打印纸办公室免费）</w:t>
            </w:r>
          </w:p>
        </w:tc>
        <w:tc>
          <w:tcPr>
            <w:tcW w:type="dxa" w:w="2351"/>
          </w:tcPr>
          <w:p>
            <w:r>
              <w:rPr>
                <w:b/>
                <w:color w:val="523A31"/>
                <w:sz w:val="20"/>
              </w:rPr>
            </w:r>
          </w:p>
        </w:tc>
        <w:tc>
          <w:tcPr>
            <w:tcW w:type="dxa" w:w="2351"/>
          </w:tcPr>
          <w:p>
            <w:r>
              <w:rPr>
                <w:b/>
                <w:color w:val="523A31"/>
                <w:sz w:val="20"/>
              </w:rPr>
              <w:t>约30-100元</w:t>
            </w:r>
          </w:p>
        </w:tc>
        <w:tc>
          <w:tcPr>
            <w:tcW w:type="dxa" w:w="2351"/>
          </w:tcPr>
          <w:p>
            <w:r>
              <w:rPr>
                <w:b/>
                <w:color w:val="523A31"/>
                <w:sz w:val="20"/>
              </w:rPr>
              <w:t>（画笔+证书必需，其余可替代）</w:t>
            </w:r>
          </w:p>
        </w:tc>
      </w:tr>
    </w:tbl>
    <w:p/>
    <w:p>
      <w:pPr>
        <w:pStyle w:val="Heading1"/>
      </w:pPr>
      <w:r>
        <w:rPr>
          <w:color w:val="0B0F0E"/>
        </w:rPr>
        <w:t>五、课前检查清单（出发前核对）</w:t>
      </w:r>
    </w:p>
    <w:p>
      <w:r>
        <w:rPr>
          <w:sz w:val="22"/>
        </w:rPr>
        <w:t>□ 大屏幕/投影仪已测试可用（视错觉图片清晰可见）</w:t>
      </w:r>
    </w:p>
    <w:p>
      <w:r>
        <w:rPr>
          <w:sz w:val="22"/>
        </w:rPr>
        <w:t>□ 视错觉图片已嵌入PPT或准备好单独文件</w:t>
      </w:r>
    </w:p>
    <w:p>
      <w:r>
        <w:rPr>
          <w:sz w:val="22"/>
        </w:rPr>
        <w:t>□ 京剧脸谱+故宫窗花图片已准备好</w:t>
      </w:r>
    </w:p>
    <w:p>
      <w:r>
        <w:rPr>
          <w:sz w:val="22"/>
        </w:rPr>
        <w:t>□ 迷宫图已打印（每人一份+5备用，9字母位置正确）</w:t>
      </w:r>
    </w:p>
    <w:p>
      <w:r>
        <w:rPr>
          <w:sz w:val="22"/>
        </w:rPr>
        <w:t>□ 网格脸谱画纸已打印（网格清晰，左半彩色右空白）</w:t>
      </w:r>
    </w:p>
    <w:p>
      <w:r>
        <w:rPr>
          <w:sz w:val="22"/>
        </w:rPr>
        <w:t>□ 50点连点图已打印（数字排列有干扰，已测试连线）</w:t>
      </w:r>
    </w:p>
    <w:p>
      <w:r>
        <w:rPr>
          <w:sz w:val="22"/>
        </w:rPr>
        <w:t>□ 积分榜海报已画好框架（战队栏+三关栏+总分栏）</w:t>
      </w:r>
    </w:p>
    <w:p>
      <w:r>
        <w:rPr>
          <w:sz w:val="22"/>
        </w:rPr>
        <w:t>□ 蜡笔/画笔够全班使用（有备用）</w:t>
      </w:r>
    </w:p>
    <w:p>
      <w:r>
        <w:rPr>
          <w:sz w:val="22"/>
        </w:rPr>
        <w:t>□ 大奖状/证书/徽章已准备好</w:t>
      </w:r>
    </w:p>
    <w:p>
      <w:r>
        <w:rPr>
          <w:sz w:val="22"/>
        </w:rPr>
        <w:t>□ 倒计时器已充满电（或手机备好投屏）</w:t>
      </w:r>
    </w:p>
    <w:p>
      <w:r>
        <w:rPr>
          <w:sz w:val="22"/>
        </w:rPr>
        <w:t>□ 教案/PPT课件已拷贝到U盘</w:t>
      </w:r>
    </w:p>
    <w:p>
      <w:r>
        <w:rPr>
          <w:sz w:val="22"/>
        </w:rPr>
        <w:t>□ 提前演练视错觉揭晓节奏（先猜再公布答案）</w:t>
      </w:r>
    </w:p>
    <w:p>
      <w:r>
        <w:rPr>
          <w:sz w:val="22"/>
        </w:rPr>
        <w:t>□ 提前测试脸谱网格对称画法（能在黑板示范）</w:t>
      </w:r>
    </w:p>
    <w:p>
      <w:r>
        <w:rPr>
          <w:sz w:val="22"/>
        </w:rPr>
        <w:t>□ 提前测试50点连点图最终能连出正确图案</w:t>
      </w:r>
    </w:p>
    <w:p/>
    <w:p>
      <w:pPr>
        <w:jc w:val="center"/>
      </w:pPr>
      <w:r>
        <w:rPr>
          <w:b/>
          <w:color w:val="0B0F0E"/>
          <w:sz w:val="22"/>
        </w:rPr>
        <w:t>🔍 祝支教活动顺利！让大侦探们用火眼金睛看透图形的真相！</w:t>
      </w:r>
    </w:p>
    <w:sectPr w:rsidR="00FC693F" w:rsidRPr="0006063C" w:rsidSect="00034616">
      <w:pgSz w:w="12240" w:h="15840"/>
      <w:pgMar w:top="1134" w:right="1417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Microsoft YaHei" w:hAnsi="Microsoft YaHei" w:eastAsia="微软雅黑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