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43732C"/>
          <w:sz w:val="44"/>
        </w:rPr>
        <w:t>🦋 《萌娃侦探——图形王国大冒险》</w:t>
        <w:br/>
        <w:t>教学工具清单</w:t>
      </w:r>
    </w:p>
    <w:p>
      <w:pPr>
        <w:jc w:val="center"/>
      </w:pPr>
      <w:r>
        <w:rPr>
          <w:color w:val="66A348"/>
          <w:sz w:val="24"/>
        </w:rPr>
        <w:t>爱心托管班 · 低龄组（3-6岁）· 第四节课 · 对称+字母+数字综合启蒙</w:t>
      </w:r>
    </w:p>
    <w:p/>
    <w:p>
      <w:r>
        <w:rPr>
          <w:b/>
          <w:color w:val="7D4427"/>
          <w:sz w:val="24"/>
        </w:rPr>
        <w:t>📌 说明：</w:t>
      </w:r>
      <w:r>
        <w:rPr>
          <w:sz w:val="22"/>
        </w:rPr>
        <w:t>以下材料均需提前打印准备，标注★为重点必备项，☆为可选增强项。所有画纸、贴纸需够全班每人一份。3-6岁儿童使用的物品务必安全无毒。</w:t>
      </w:r>
    </w:p>
    <w:p/>
    <w:p>
      <w:pPr>
        <w:pStyle w:val="Heading1"/>
      </w:pPr>
      <w:r>
        <w:rPr>
          <w:color w:val="43732C"/>
        </w:rPr>
        <w:t>一、核心教具（必备）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43732C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43732C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43732C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 &amp; 替代方案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彩色折叠蝴蝶卡纸</w:t>
              <w:br/>
              <w:t>（对称演示用）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用硬卡纸剪出一只折叠蝴蝶，对折后左右对称。</w:t>
              <w:br/>
              <w:t>打开演示左边和右边一模一样。</w:t>
              <w:br/>
              <w:t>🔧 获取：硬卡纸（文具店约5元/包），彩笔涂色后对折剪裁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迷宫图</w:t>
              <w:br/>
              <w:t>（每人一份）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全班份+5备用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大线条、宽通道的简单迷宫。正确路径上标注</w:t>
              <w:br/>
              <w:t>S、T、A、R四个字母。建议A4大小。</w:t>
              <w:br/>
              <w:t>🔧 获取：手绘或打印（办公室A4纸）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半只蝴蝶涂色画纸</w:t>
              <w:br/>
              <w:t>（每人一份）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全班份+5备用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印有一半彩色蝴蝶+另一半虚线轮廓的画纸。</w:t>
              <w:br/>
              <w:t>左边完整涂色，右边虚线空白供儿童填涂。</w:t>
              <w:br/>
              <w:t>🔧 获取：电脑画图打印或手绘复印（办公室）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1-50连点图</w:t>
              <w:br/>
              <w:t>（每人一份）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全班份+5备用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1-20红色大圆点，21-50绿色小圆点。</w:t>
              <w:br/>
              <w:t>连完后出现一朵花图案。</w:t>
              <w:br/>
              <w:t>🔧 获取：电脑制作打印或手绘（办公室）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四色动物贴纸</w:t>
              <w:br/>
              <w:t>（分队用）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红=小兔🐰 黄=小熊🐻 蓝=小猫🐱 绿=小狗🐶</w:t>
              <w:br/>
              <w:t>每人随机抽一张贴胸前分队。</w:t>
              <w:br/>
              <w:t>🔧 获取：文具店贴纸（约3-5元/包×4色=12-20元）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闪光星星贴纸</w:t>
              <w:br/>
              <w:t>（授勋用）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颁奖环节每人一枚。对应迷宫单词STAR。</w:t>
              <w:br/>
              <w:t>🔧 获取：文具店星星贴纸（约3-5元/包）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画笔/蜡笔</w:t>
              <w:br/>
              <w:t>（每人一份）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蝴蝶涂色+迷宫描线+连线用。</w:t>
              <w:br/>
              <w:t>🔧 获取：文具店蜡笔（约5-10元/盒，可共用）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侦探帽+放大镜</w:t>
              <w:br/>
              <w:t>（老师用）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导入环节佩戴，变身萌娃侦探队长。</w:t>
              <w:br/>
              <w:t>替代：卡通帽子+纸卷放大镜。</w:t>
              <w:br/>
              <w:t>🔧 获取：玩具店/网购（约15-25元）或用纸自制</w:t>
            </w:r>
          </w:p>
        </w:tc>
      </w:tr>
    </w:tbl>
    <w:p/>
    <w:p>
      <w:pPr>
        <w:pStyle w:val="Heading1"/>
      </w:pPr>
      <w:r>
        <w:rPr>
          <w:color w:val="7D4427"/>
        </w:rPr>
        <w:t>二、课前打印清单（需提前准备）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fill="7D4427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3135"/>
            <w:shd w:fill="7D4427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规格</w:t>
            </w:r>
          </w:p>
        </w:tc>
        <w:tc>
          <w:tcPr>
            <w:tcW w:type="dxa" w:w="3135"/>
            <w:shd w:fill="7D4427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备注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迷宫图（含S/T/A/R字母）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A4，每人1张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建议黑白打印即可，通道宽度&gt;1cm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半只蝴蝶涂色画纸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A4，每人1张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彩色打印左边蝴蝶，右边虚线轮廓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1-50连点图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A4，每人1张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1-20红点放大，21-50绿点缩小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动物贴纸分装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4队各若干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提前按颜色/图案分好类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星星贴纸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每人1枚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提前数好数量</w:t>
            </w:r>
          </w:p>
        </w:tc>
      </w:tr>
    </w:tbl>
    <w:p/>
    <w:p>
      <w:pPr>
        <w:pStyle w:val="Heading1"/>
      </w:pPr>
      <w:r>
        <w:rPr>
          <w:color w:val="43732C"/>
        </w:rPr>
        <w:t>三、快速采购清单（总预算参考）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CEB55D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2351"/>
            <w:shd w:fill="CEB55D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2351"/>
            <w:shd w:fill="CEB55D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预估价格</w:t>
            </w:r>
          </w:p>
        </w:tc>
        <w:tc>
          <w:tcPr>
            <w:tcW w:type="dxa" w:w="2351"/>
            <w:shd w:fill="CEB55D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购买渠道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硬卡纸（蝴蝶+卡片）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5-8元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四色动物贴纸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12-20元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闪光星星贴纸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1-2包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3-10元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蜡笔/水彩笔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2-3盒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15-30元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侦探帽+放大镜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1套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15-25元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玩具店/网购（或自制）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A4打印纸（画纸用）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办公室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彩色打印机墨水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若干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办公室/家用打印机</w:t>
            </w:r>
          </w:p>
        </w:tc>
      </w:tr>
      <w:tr>
        <w:tc>
          <w:tcPr>
            <w:tcW w:type="dxa" w:w="2351"/>
          </w:tcPr>
          <w:p>
            <w:r>
              <w:rPr>
                <w:b/>
                <w:color w:val="7D4427"/>
                <w:sz w:val="20"/>
              </w:rPr>
              <w:t>💰 合计（打印纸办公室免费）</w:t>
            </w:r>
          </w:p>
        </w:tc>
        <w:tc>
          <w:tcPr>
            <w:tcW w:type="dxa" w:w="2351"/>
          </w:tcPr>
          <w:p>
            <w:r>
              <w:rPr>
                <w:b/>
                <w:color w:val="7D4427"/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b/>
                <w:color w:val="7D4427"/>
                <w:sz w:val="20"/>
              </w:rPr>
              <w:t>约40-80元</w:t>
            </w:r>
          </w:p>
        </w:tc>
        <w:tc>
          <w:tcPr>
            <w:tcW w:type="dxa" w:w="2351"/>
          </w:tcPr>
          <w:p>
            <w:r>
              <w:rPr>
                <w:b/>
                <w:color w:val="7D4427"/>
                <w:sz w:val="20"/>
              </w:rPr>
              <w:t>（贴纸+画笔必需，其余可自制）</w:t>
            </w:r>
          </w:p>
        </w:tc>
      </w:tr>
    </w:tbl>
    <w:p/>
    <w:p>
      <w:pPr>
        <w:pStyle w:val="Heading1"/>
      </w:pPr>
      <w:r>
        <w:rPr>
          <w:color w:val="43732C"/>
        </w:rPr>
        <w:t>四、课前检查清单（出发前核对）</w:t>
      </w:r>
    </w:p>
    <w:p>
      <w:r>
        <w:rPr>
          <w:sz w:val="22"/>
        </w:rPr>
        <w:t>□ 折叠蝴蝶卡纸已做好（左右对称，打开演示）</w:t>
      </w:r>
    </w:p>
    <w:p>
      <w:r>
        <w:rPr>
          <w:sz w:val="22"/>
        </w:rPr>
        <w:t>□ 迷宫图已打印（每人一份+5备用，字母S/T/A/R位置正确）</w:t>
      </w:r>
    </w:p>
    <w:p>
      <w:r>
        <w:rPr>
          <w:sz w:val="22"/>
        </w:rPr>
        <w:t>□ 半只蝴蝶涂色画纸已打印（左彩色+右虚线）</w:t>
      </w:r>
    </w:p>
    <w:p>
      <w:r>
        <w:rPr>
          <w:sz w:val="22"/>
        </w:rPr>
        <w:t>□ 1-50连点图已打印（1-20红点大，21-50绿点小）</w:t>
      </w:r>
    </w:p>
    <w:p>
      <w:r>
        <w:rPr>
          <w:sz w:val="22"/>
        </w:rPr>
        <w:t>□ 四色动物贴纸已分好类（够全班每人一张）</w:t>
      </w:r>
    </w:p>
    <w:p>
      <w:r>
        <w:rPr>
          <w:sz w:val="22"/>
        </w:rPr>
        <w:t>□ 闪光星星贴纸够全班每人一枚</w:t>
      </w:r>
    </w:p>
    <w:p>
      <w:r>
        <w:rPr>
          <w:sz w:val="22"/>
        </w:rPr>
        <w:t>□ 画笔/蜡笔够全班使用</w:t>
      </w:r>
    </w:p>
    <w:p>
      <w:r>
        <w:rPr>
          <w:sz w:val="22"/>
        </w:rPr>
        <w:t>□ 侦探帽+放大镜已准备</w:t>
      </w:r>
    </w:p>
    <w:p>
      <w:r>
        <w:rPr>
          <w:sz w:val="22"/>
        </w:rPr>
        <w:t>□ 大屏幕/黑板可用（展示迷宫+连点示范）</w:t>
      </w:r>
    </w:p>
    <w:p>
      <w:r>
        <w:rPr>
          <w:sz w:val="22"/>
        </w:rPr>
        <w:t>□ 教案/PPT课件已拷贝到U盘</w:t>
      </w:r>
    </w:p>
    <w:p>
      <w:r>
        <w:rPr>
          <w:sz w:val="22"/>
        </w:rPr>
        <w:t>□ 提前演练蝴蝶折叠打开演示和对称讲解</w:t>
      </w:r>
    </w:p>
    <w:p>
      <w:r>
        <w:rPr>
          <w:sz w:val="22"/>
        </w:rPr>
        <w:t>□ 提前测试连点图最终能正确连出一朵花</w:t>
      </w:r>
    </w:p>
    <w:p>
      <w:r>
        <w:rPr>
          <w:sz w:val="22"/>
        </w:rPr>
        <w:t>□ 助教老师分配好巡视区域（重点帮3岁孩子）</w:t>
      </w:r>
    </w:p>
    <w:p/>
    <w:p>
      <w:pPr>
        <w:pStyle w:val="Heading1"/>
      </w:pPr>
      <w:r>
        <w:rPr>
          <w:color w:val="7D4427"/>
        </w:rPr>
        <w:t>五、安全注意事项（低龄儿童特别提示）</w:t>
      </w:r>
    </w:p>
    <w:p>
      <w:r>
        <w:rPr>
          <w:color w:val="66A348"/>
          <w:sz w:val="22"/>
        </w:rPr>
        <w:t>⚠️ 蜡笔/画笔选无毒可水洗款，避免孩子误食或弄脏衣物</w:t>
      </w:r>
    </w:p>
    <w:p>
      <w:r>
        <w:rPr>
          <w:color w:val="66A348"/>
          <w:sz w:val="22"/>
        </w:rPr>
        <w:t>⚠️ 贴纸选易撕下材质，避免损伤皮肤或衣物</w:t>
      </w:r>
    </w:p>
    <w:p>
      <w:r>
        <w:rPr>
          <w:color w:val="66A348"/>
          <w:sz w:val="22"/>
        </w:rPr>
        <w:t>⚠️ 迷宫图通道宽度建议&gt;1cm，方便幼儿手指描线</w:t>
      </w:r>
    </w:p>
    <w:p>
      <w:r>
        <w:rPr>
          <w:color w:val="66A348"/>
          <w:sz w:val="22"/>
        </w:rPr>
        <w:t>⚠️ 连点图圆点要足够大（1-20点直径&gt;8mm），方便幼儿识别</w:t>
      </w:r>
    </w:p>
    <w:p>
      <w:r>
        <w:rPr>
          <w:color w:val="66A348"/>
          <w:sz w:val="22"/>
        </w:rPr>
        <w:t>⚠️ 侦探帽/放大镜选轻便安全款，无尖锐边缘</w:t>
      </w:r>
    </w:p>
    <w:p>
      <w:r>
        <w:rPr>
          <w:color w:val="66A348"/>
          <w:sz w:val="22"/>
        </w:rPr>
        <w:t>⚠️ 3岁孩子需要格外关注——助教一对一或手把手协助</w:t>
      </w:r>
    </w:p>
    <w:p/>
    <w:p>
      <w:pPr>
        <w:jc w:val="center"/>
      </w:pPr>
      <w:r>
        <w:rPr>
          <w:b/>
          <w:color w:val="43732C"/>
          <w:sz w:val="22"/>
        </w:rPr>
        <w:t>🦋🌸⭐ 祝支教活动顺利！让萌娃侦探们在图形王国快乐成长！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